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2631" w14:textId="77777777" w:rsidR="00060294" w:rsidRDefault="00060294">
      <w:pPr>
        <w:widowControl/>
        <w:autoSpaceDE w:val="0"/>
        <w:autoSpaceDN w:val="0"/>
        <w:spacing w:before="792" w:line="220" w:lineRule="exact"/>
      </w:pPr>
    </w:p>
    <w:p w14:paraId="6D5328B3" w14:textId="77777777" w:rsidR="00060294" w:rsidRDefault="007A609B">
      <w:pPr>
        <w:widowControl/>
        <w:autoSpaceDE w:val="0"/>
        <w:autoSpaceDN w:val="0"/>
        <w:spacing w:line="352" w:lineRule="exact"/>
        <w:ind w:left="262"/>
        <w:jc w:val="left"/>
      </w:pPr>
      <w:r>
        <w:rPr>
          <w:rFonts w:ascii="xPQHIseD+SimHei" w:eastAsia="xPQHIseD+SimHei" w:hAnsi="xPQHIseD+SimHei"/>
          <w:color w:val="000000"/>
          <w:sz w:val="32"/>
        </w:rPr>
        <w:t>附件</w:t>
      </w:r>
      <w:r>
        <w:rPr>
          <w:rFonts w:ascii="9n4wAoe0+TimesNewRomanPSMT" w:eastAsia="9n4wAoe0+TimesNewRomanPSMT" w:hAnsi="9n4wAoe0+TimesNewRomanPSMT"/>
          <w:color w:val="000000"/>
          <w:sz w:val="32"/>
        </w:rPr>
        <w:t>4</w:t>
      </w:r>
    </w:p>
    <w:p w14:paraId="2A4D4175" w14:textId="77777777" w:rsidR="00060294" w:rsidRDefault="007A609B">
      <w:pPr>
        <w:widowControl/>
        <w:autoSpaceDE w:val="0"/>
        <w:autoSpaceDN w:val="0"/>
        <w:spacing w:before="376" w:line="398" w:lineRule="exact"/>
        <w:ind w:left="2042"/>
        <w:jc w:val="left"/>
      </w:pPr>
      <w:r>
        <w:rPr>
          <w:rFonts w:ascii="LlEL5NUK+TimesNewRomanPS" w:eastAsia="LlEL5NUK+TimesNewRomanPS" w:hAnsi="LlEL5NUK+TimesNewRomanPS"/>
          <w:color w:val="000000"/>
          <w:sz w:val="36"/>
        </w:rPr>
        <w:t>202</w:t>
      </w:r>
      <w:r>
        <w:rPr>
          <w:rFonts w:ascii="LlEL5NUK+TimesNewRomanPS" w:eastAsia="LlEL5NUK+TimesNewRomanPS" w:hAnsi="LlEL5NUK+TimesNewRomanPS"/>
          <w:color w:val="000000"/>
          <w:spacing w:val="90"/>
          <w:sz w:val="36"/>
        </w:rPr>
        <w:t>4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年</w:t>
      </w:r>
      <w:r>
        <w:rPr>
          <w:rFonts w:ascii="Mdkdmhle+SimSun" w:eastAsia="Mdkdmhle+SimSun" w:hAnsi="Mdkdmhle+SimSun"/>
          <w:b/>
          <w:color w:val="000000"/>
          <w:sz w:val="36"/>
        </w:rPr>
        <w:t>度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广</w:t>
      </w:r>
      <w:r>
        <w:rPr>
          <w:rFonts w:ascii="Mdkdmhle+SimSun" w:eastAsia="Mdkdmhle+SimSun" w:hAnsi="Mdkdmhle+SimSun"/>
          <w:b/>
          <w:color w:val="000000"/>
          <w:sz w:val="36"/>
        </w:rPr>
        <w:t>东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省科</w:t>
      </w:r>
      <w:r>
        <w:rPr>
          <w:rFonts w:ascii="Mdkdmhle+SimSun" w:eastAsia="Mdkdmhle+SimSun" w:hAnsi="Mdkdmhle+SimSun"/>
          <w:b/>
          <w:color w:val="000000"/>
          <w:sz w:val="36"/>
        </w:rPr>
        <w:t>学</w:t>
      </w:r>
      <w:r>
        <w:rPr>
          <w:rFonts w:ascii="Mdkdmhle+SimSun" w:eastAsia="Mdkdmhle+SimSun" w:hAnsi="Mdkdmhle+SimSun"/>
          <w:b/>
          <w:color w:val="000000"/>
          <w:spacing w:val="4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z w:val="36"/>
        </w:rPr>
        <w:t>术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奖</w:t>
      </w:r>
      <w:r>
        <w:rPr>
          <w:rFonts w:ascii="Mdkdmhle+SimSun" w:eastAsia="Mdkdmhle+SimSun" w:hAnsi="Mdkdmhle+SimSun"/>
          <w:b/>
          <w:color w:val="000000"/>
          <w:sz w:val="36"/>
        </w:rPr>
        <w:t>公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示</w:t>
      </w:r>
      <w:r>
        <w:rPr>
          <w:rFonts w:ascii="Mdkdmhle+SimSun" w:eastAsia="Mdkdmhle+SimSun" w:hAnsi="Mdkdmhle+SimSun"/>
          <w:b/>
          <w:color w:val="000000"/>
          <w:sz w:val="36"/>
        </w:rPr>
        <w:t>表</w:t>
      </w:r>
    </w:p>
    <w:p w14:paraId="70D4E4AA" w14:textId="77777777" w:rsidR="00060294" w:rsidRDefault="007A609B">
      <w:pPr>
        <w:widowControl/>
        <w:autoSpaceDE w:val="0"/>
        <w:autoSpaceDN w:val="0"/>
        <w:spacing w:before="82" w:after="364" w:line="360" w:lineRule="exact"/>
        <w:ind w:right="2930"/>
        <w:jc w:val="right"/>
      </w:pPr>
      <w:r>
        <w:rPr>
          <w:rFonts w:ascii="Mdkdmhle+SimSun" w:eastAsia="Mdkdmhle+SimSun" w:hAnsi="Mdkdmhle+SimSun"/>
          <w:b/>
          <w:color w:val="000000"/>
          <w:spacing w:val="2"/>
          <w:sz w:val="36"/>
        </w:rPr>
        <w:t>（</w:t>
      </w:r>
      <w:r>
        <w:rPr>
          <w:rFonts w:ascii="Mdkdmhle+SimSun" w:eastAsia="Mdkdmhle+SimSun" w:hAnsi="Mdkdmhle+SimSun"/>
          <w:b/>
          <w:color w:val="000000"/>
          <w:sz w:val="36"/>
        </w:rPr>
        <w:t>突</w:t>
      </w:r>
      <w:r>
        <w:rPr>
          <w:rFonts w:ascii="Mdkdmhle+SimSun" w:eastAsia="Mdkdmhle+SimSun" w:hAnsi="Mdkdmhle+SimSun"/>
          <w:b/>
          <w:color w:val="000000"/>
          <w:spacing w:val="4"/>
          <w:sz w:val="36"/>
        </w:rPr>
        <w:t>出</w:t>
      </w:r>
      <w:r>
        <w:rPr>
          <w:rFonts w:ascii="Mdkdmhle+SimSun" w:eastAsia="Mdkdmhle+SimSun" w:hAnsi="Mdkdmhle+SimSun"/>
          <w:b/>
          <w:color w:val="000000"/>
          <w:sz w:val="36"/>
        </w:rPr>
        <w:t>贡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献奖</w:t>
      </w:r>
      <w:r>
        <w:rPr>
          <w:rFonts w:ascii="Mdkdmhle+SimSun" w:eastAsia="Mdkdmhle+SimSun" w:hAnsi="Mdkdmhle+SimSun"/>
          <w:b/>
          <w:color w:val="000000"/>
          <w:sz w:val="36"/>
        </w:rPr>
        <w:t>格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式</w:t>
      </w:r>
      <w:r>
        <w:rPr>
          <w:rFonts w:ascii="Mdkdmhle+SimSun" w:eastAsia="Mdkdmhle+SimSun" w:hAnsi="Mdkdmhle+SimSun"/>
          <w:b/>
          <w:color w:val="000000"/>
          <w:sz w:val="36"/>
        </w:rPr>
        <w:t>）</w:t>
      </w: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1101"/>
        <w:gridCol w:w="708"/>
        <w:gridCol w:w="1843"/>
        <w:gridCol w:w="1134"/>
        <w:gridCol w:w="1559"/>
        <w:gridCol w:w="1134"/>
        <w:gridCol w:w="2083"/>
      </w:tblGrid>
      <w:tr w:rsidR="008F2F61" w14:paraId="377E9EA6" w14:textId="77777777" w:rsidTr="008F2F61">
        <w:trPr>
          <w:trHeight w:val="567"/>
        </w:trPr>
        <w:tc>
          <w:tcPr>
            <w:tcW w:w="1101" w:type="dxa"/>
            <w:vMerge w:val="restart"/>
            <w:vAlign w:val="center"/>
          </w:tcPr>
          <w:p w14:paraId="325552AF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bookmarkStart w:id="0" w:name="OLE_LINK3"/>
            <w:bookmarkStart w:id="1" w:name="OLE_LINK4"/>
            <w:bookmarkStart w:id="2" w:name="OLE_LINK10"/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候选人</w:t>
            </w:r>
          </w:p>
          <w:p w14:paraId="0E51C00B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基本情况</w:t>
            </w:r>
          </w:p>
        </w:tc>
        <w:tc>
          <w:tcPr>
            <w:tcW w:w="708" w:type="dxa"/>
            <w:vAlign w:val="center"/>
          </w:tcPr>
          <w:p w14:paraId="71412FDF" w14:textId="77777777" w:rsidR="008F2F61" w:rsidRP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姓名</w:t>
            </w:r>
          </w:p>
        </w:tc>
        <w:tc>
          <w:tcPr>
            <w:tcW w:w="1843" w:type="dxa"/>
            <w:vAlign w:val="center"/>
          </w:tcPr>
          <w:p w14:paraId="6CD681F5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1134" w:type="dxa"/>
            <w:vAlign w:val="center"/>
          </w:tcPr>
          <w:p w14:paraId="7C448F42" w14:textId="77777777" w:rsidR="008F2F61" w:rsidRP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工作单位</w:t>
            </w:r>
          </w:p>
        </w:tc>
        <w:tc>
          <w:tcPr>
            <w:tcW w:w="4776" w:type="dxa"/>
            <w:gridSpan w:val="3"/>
            <w:vAlign w:val="center"/>
          </w:tcPr>
          <w:p w14:paraId="6D38CF89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8F2F61" w14:paraId="3491BF64" w14:textId="77777777" w:rsidTr="008F2F61">
        <w:trPr>
          <w:trHeight w:val="558"/>
        </w:trPr>
        <w:tc>
          <w:tcPr>
            <w:tcW w:w="1101" w:type="dxa"/>
            <w:vMerge/>
            <w:vAlign w:val="center"/>
          </w:tcPr>
          <w:p w14:paraId="0F992518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708" w:type="dxa"/>
            <w:vAlign w:val="center"/>
          </w:tcPr>
          <w:p w14:paraId="0130B495" w14:textId="77777777" w:rsidR="008F2F61" w:rsidRP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职称</w:t>
            </w:r>
          </w:p>
        </w:tc>
        <w:tc>
          <w:tcPr>
            <w:tcW w:w="1843" w:type="dxa"/>
            <w:vAlign w:val="center"/>
          </w:tcPr>
          <w:p w14:paraId="448C67B5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1134" w:type="dxa"/>
            <w:vAlign w:val="center"/>
          </w:tcPr>
          <w:p w14:paraId="597371B5" w14:textId="77777777" w:rsidR="008F2F61" w:rsidRP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学历</w:t>
            </w:r>
          </w:p>
        </w:tc>
        <w:tc>
          <w:tcPr>
            <w:tcW w:w="1559" w:type="dxa"/>
            <w:vAlign w:val="center"/>
          </w:tcPr>
          <w:p w14:paraId="3CDE01B9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1134" w:type="dxa"/>
            <w:vAlign w:val="center"/>
          </w:tcPr>
          <w:p w14:paraId="2BF4EF4C" w14:textId="77777777" w:rsidR="008F2F61" w:rsidRP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从事专业</w:t>
            </w:r>
          </w:p>
        </w:tc>
        <w:tc>
          <w:tcPr>
            <w:tcW w:w="2083" w:type="dxa"/>
            <w:vAlign w:val="center"/>
          </w:tcPr>
          <w:p w14:paraId="6E8D0F52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445E61" w14:paraId="3DD6CCF1" w14:textId="77777777" w:rsidTr="0059040E">
        <w:trPr>
          <w:trHeight w:val="554"/>
        </w:trPr>
        <w:tc>
          <w:tcPr>
            <w:tcW w:w="1809" w:type="dxa"/>
            <w:gridSpan w:val="2"/>
            <w:vAlign w:val="center"/>
          </w:tcPr>
          <w:p w14:paraId="566829E1" w14:textId="77777777" w:rsidR="00445E61" w:rsidRPr="008F2F61" w:rsidRDefault="00445E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提名者</w:t>
            </w:r>
          </w:p>
        </w:tc>
        <w:tc>
          <w:tcPr>
            <w:tcW w:w="7753" w:type="dxa"/>
            <w:gridSpan w:val="5"/>
            <w:vAlign w:val="center"/>
          </w:tcPr>
          <w:p w14:paraId="751B92AC" w14:textId="77777777" w:rsidR="00445E61" w:rsidRDefault="00445E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8F2F61" w14:paraId="68D78ECA" w14:textId="77777777" w:rsidTr="004C59ED">
        <w:trPr>
          <w:trHeight w:val="1128"/>
        </w:trPr>
        <w:tc>
          <w:tcPr>
            <w:tcW w:w="1809" w:type="dxa"/>
            <w:gridSpan w:val="2"/>
            <w:vAlign w:val="center"/>
          </w:tcPr>
          <w:p w14:paraId="74810826" w14:textId="77777777" w:rsidR="008F2F61" w:rsidRP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提名意见</w:t>
            </w:r>
          </w:p>
        </w:tc>
        <w:tc>
          <w:tcPr>
            <w:tcW w:w="7753" w:type="dxa"/>
            <w:gridSpan w:val="5"/>
            <w:vAlign w:val="center"/>
          </w:tcPr>
          <w:p w14:paraId="15228867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8F2F61" w14:paraId="2925249E" w14:textId="77777777" w:rsidTr="008F2F61">
        <w:trPr>
          <w:trHeight w:val="7807"/>
        </w:trPr>
        <w:tc>
          <w:tcPr>
            <w:tcW w:w="1809" w:type="dxa"/>
            <w:gridSpan w:val="2"/>
            <w:vAlign w:val="center"/>
          </w:tcPr>
          <w:p w14:paraId="308DBE24" w14:textId="77777777" w:rsidR="008F2F61" w:rsidRP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候选人的主要科学技术成就和贡献</w:t>
            </w:r>
          </w:p>
        </w:tc>
        <w:tc>
          <w:tcPr>
            <w:tcW w:w="7753" w:type="dxa"/>
            <w:gridSpan w:val="5"/>
            <w:vAlign w:val="center"/>
          </w:tcPr>
          <w:p w14:paraId="48C42DFD" w14:textId="77777777" w:rsidR="008F2F61" w:rsidRDefault="008F2F61" w:rsidP="008F2F61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bookmarkEnd w:id="0"/>
      <w:bookmarkEnd w:id="1"/>
      <w:bookmarkEnd w:id="2"/>
    </w:tbl>
    <w:p w14:paraId="10FA95D9" w14:textId="77777777" w:rsidR="00060294" w:rsidRDefault="00060294" w:rsidP="008F2F61">
      <w:pPr>
        <w:widowControl/>
        <w:autoSpaceDE w:val="0"/>
        <w:autoSpaceDN w:val="0"/>
        <w:spacing w:line="208" w:lineRule="exact"/>
        <w:jc w:val="left"/>
        <w:rPr>
          <w:rFonts w:eastAsia="宋体"/>
        </w:rPr>
      </w:pPr>
    </w:p>
    <w:p w14:paraId="78534E24" w14:textId="77777777" w:rsidR="008F2F61" w:rsidRPr="008F2F61" w:rsidRDefault="008F2F61" w:rsidP="008F2F61">
      <w:pPr>
        <w:widowControl/>
        <w:autoSpaceDE w:val="0"/>
        <w:autoSpaceDN w:val="0"/>
        <w:spacing w:line="208" w:lineRule="exact"/>
        <w:jc w:val="left"/>
        <w:rPr>
          <w:rFonts w:eastAsia="宋体"/>
        </w:rPr>
      </w:pPr>
    </w:p>
    <w:p w14:paraId="2EE9B0A4" w14:textId="77777777" w:rsidR="008F2F61" w:rsidRDefault="008F2F61" w:rsidP="008F2F61">
      <w:pPr>
        <w:widowControl/>
        <w:autoSpaceDE w:val="0"/>
        <w:autoSpaceDN w:val="0"/>
        <w:spacing w:line="208" w:lineRule="exact"/>
        <w:jc w:val="left"/>
        <w:rPr>
          <w:rFonts w:eastAsia="宋体"/>
        </w:rPr>
      </w:pPr>
    </w:p>
    <w:p w14:paraId="562A5D44" w14:textId="77777777" w:rsidR="008F2F61" w:rsidRDefault="008F2F61" w:rsidP="008F2F61">
      <w:pPr>
        <w:widowControl/>
        <w:autoSpaceDE w:val="0"/>
        <w:autoSpaceDN w:val="0"/>
        <w:spacing w:line="208" w:lineRule="exact"/>
        <w:jc w:val="left"/>
        <w:rPr>
          <w:rFonts w:eastAsia="宋体"/>
        </w:rPr>
      </w:pPr>
    </w:p>
    <w:p w14:paraId="3248E3CE" w14:textId="77777777" w:rsidR="008F2F61" w:rsidRPr="008F2F61" w:rsidRDefault="008F2F61" w:rsidP="008F2F61">
      <w:pPr>
        <w:widowControl/>
        <w:autoSpaceDE w:val="0"/>
        <w:autoSpaceDN w:val="0"/>
        <w:spacing w:line="208" w:lineRule="exact"/>
        <w:jc w:val="left"/>
        <w:rPr>
          <w:rFonts w:eastAsia="宋体"/>
        </w:rPr>
      </w:pPr>
    </w:p>
    <w:tbl>
      <w:tblPr>
        <w:tblW w:w="0" w:type="auto"/>
        <w:tblInd w:w="2320" w:type="dxa"/>
        <w:tblLayout w:type="fixed"/>
        <w:tblLook w:val="04A0" w:firstRow="1" w:lastRow="0" w:firstColumn="1" w:lastColumn="0" w:noHBand="0" w:noVBand="1"/>
      </w:tblPr>
      <w:tblGrid>
        <w:gridCol w:w="2460"/>
        <w:gridCol w:w="2000"/>
        <w:gridCol w:w="2560"/>
      </w:tblGrid>
      <w:tr w:rsidR="00060294" w14:paraId="581C7F40" w14:textId="77777777">
        <w:trPr>
          <w:trHeight w:hRule="exact" w:val="354"/>
        </w:trPr>
        <w:tc>
          <w:tcPr>
            <w:tcW w:w="2460" w:type="dxa"/>
            <w:tcMar>
              <w:left w:w="0" w:type="dxa"/>
              <w:right w:w="0" w:type="dxa"/>
            </w:tcMar>
          </w:tcPr>
          <w:p w14:paraId="3158111B" w14:textId="77777777" w:rsidR="00060294" w:rsidRDefault="007A609B">
            <w:pPr>
              <w:widowControl/>
              <w:autoSpaceDE w:val="0"/>
              <w:autoSpaceDN w:val="0"/>
              <w:spacing w:before="60" w:line="200" w:lineRule="exact"/>
              <w:ind w:right="74"/>
              <w:jc w:val="right"/>
            </w:pPr>
            <w:r>
              <w:rPr>
                <w:rFonts w:ascii="9n4wAoe0+TimesNewRomanPSMT" w:eastAsia="9n4wAoe0+TimesNewRomanPSMT" w:hAnsi="9n4wAoe0+TimesNewRomanPSMT"/>
                <w:color w:val="000000"/>
                <w:sz w:val="18"/>
              </w:rPr>
              <w:t>-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</w:tcPr>
          <w:p w14:paraId="1A950649" w14:textId="77777777" w:rsidR="00060294" w:rsidRDefault="007A609B">
            <w:pPr>
              <w:widowControl/>
              <w:autoSpaceDE w:val="0"/>
              <w:autoSpaceDN w:val="0"/>
              <w:spacing w:before="60" w:line="200" w:lineRule="exact"/>
              <w:ind w:left="104"/>
              <w:jc w:val="left"/>
            </w:pPr>
            <w:r>
              <w:rPr>
                <w:rFonts w:ascii="9n4wAoe0+TimesNewRomanPSMT" w:eastAsia="9n4wAoe0+TimesNewRomanPSMT" w:hAnsi="9n4wAoe0+TimesNewRomanPSMT"/>
                <w:color w:val="000000"/>
                <w:sz w:val="18"/>
              </w:rPr>
              <w:t>-</w:t>
            </w:r>
          </w:p>
        </w:tc>
        <w:tc>
          <w:tcPr>
            <w:tcW w:w="2560" w:type="dxa"/>
            <w:tcMar>
              <w:left w:w="0" w:type="dxa"/>
              <w:right w:w="0" w:type="dxa"/>
            </w:tcMar>
          </w:tcPr>
          <w:p w14:paraId="621EF150" w14:textId="77777777" w:rsidR="00060294" w:rsidRDefault="007A609B">
            <w:pPr>
              <w:widowControl/>
              <w:autoSpaceDE w:val="0"/>
              <w:autoSpaceDN w:val="0"/>
              <w:spacing w:before="92" w:line="282" w:lineRule="exact"/>
              <w:ind w:right="8"/>
              <w:jc w:val="right"/>
            </w:pPr>
            <w:r>
              <w:rPr>
                <w:rFonts w:ascii="Mdkdmhle+SimSun" w:eastAsia="Mdkdmhle+SimSun" w:hAnsi="Mdkdmhle+SimSun"/>
                <w:color w:val="000000"/>
                <w:sz w:val="28"/>
              </w:rPr>
              <w:t>-</w:t>
            </w:r>
            <w:r>
              <w:rPr>
                <w:rFonts w:ascii="Arial" w:eastAsia="Arial" w:hAnsi="Arial"/>
                <w:color w:val="000000"/>
                <w:spacing w:val="60"/>
                <w:sz w:val="28"/>
              </w:rPr>
              <w:t xml:space="preserve"> </w:t>
            </w:r>
            <w:r>
              <w:rPr>
                <w:rFonts w:ascii="Mdkdmhle+SimSun" w:eastAsia="Mdkdmhle+SimSun" w:hAnsi="Mdkdmhle+SimSun"/>
                <w:color w:val="000000"/>
                <w:sz w:val="28"/>
              </w:rPr>
              <w:t>1</w:t>
            </w:r>
            <w:r>
              <w:rPr>
                <w:rFonts w:ascii="Arial" w:eastAsia="Arial" w:hAnsi="Arial"/>
                <w:color w:val="000000"/>
                <w:spacing w:val="62"/>
                <w:sz w:val="28"/>
              </w:rPr>
              <w:t xml:space="preserve"> </w:t>
            </w:r>
            <w:r>
              <w:rPr>
                <w:rFonts w:ascii="Mdkdmhle+SimSun" w:eastAsia="Mdkdmhle+SimSun" w:hAnsi="Mdkdmhle+SimSun"/>
                <w:color w:val="000000"/>
                <w:sz w:val="28"/>
              </w:rPr>
              <w:t>-</w:t>
            </w:r>
          </w:p>
        </w:tc>
      </w:tr>
    </w:tbl>
    <w:p w14:paraId="584A9762" w14:textId="77777777" w:rsidR="00060294" w:rsidRDefault="00060294">
      <w:pPr>
        <w:widowControl/>
        <w:autoSpaceDE w:val="0"/>
        <w:autoSpaceDN w:val="0"/>
        <w:spacing w:line="14" w:lineRule="exact"/>
      </w:pPr>
    </w:p>
    <w:p w14:paraId="409E8256" w14:textId="77777777" w:rsidR="00060294" w:rsidRDefault="00060294">
      <w:pPr>
        <w:sectPr w:rsidR="00060294">
          <w:pgSz w:w="11906" w:h="17238"/>
          <w:pgMar w:top="1012" w:right="1114" w:bottom="440" w:left="1440" w:header="720" w:footer="720" w:gutter="0"/>
          <w:cols w:space="720" w:equalWidth="0">
            <w:col w:w="9352" w:space="0"/>
          </w:cols>
          <w:docGrid w:linePitch="360"/>
        </w:sectPr>
      </w:pPr>
    </w:p>
    <w:p w14:paraId="1BFB0120" w14:textId="77777777" w:rsidR="00060294" w:rsidRDefault="00060294">
      <w:pPr>
        <w:widowControl/>
        <w:autoSpaceDE w:val="0"/>
        <w:autoSpaceDN w:val="0"/>
        <w:spacing w:before="792" w:line="220" w:lineRule="exact"/>
      </w:pPr>
    </w:p>
    <w:p w14:paraId="0766E0FA" w14:textId="77777777" w:rsidR="00060294" w:rsidRDefault="007A609B">
      <w:pPr>
        <w:widowControl/>
        <w:autoSpaceDE w:val="0"/>
        <w:autoSpaceDN w:val="0"/>
        <w:spacing w:line="400" w:lineRule="exact"/>
        <w:jc w:val="center"/>
      </w:pPr>
      <w:r>
        <w:rPr>
          <w:rFonts w:ascii="LlEL5NUK+TimesNewRomanPS" w:eastAsia="LlEL5NUK+TimesNewRomanPS" w:hAnsi="LlEL5NUK+TimesNewRomanPS"/>
          <w:color w:val="000000"/>
          <w:sz w:val="36"/>
        </w:rPr>
        <w:t>202</w:t>
      </w:r>
      <w:r>
        <w:rPr>
          <w:rFonts w:ascii="LlEL5NUK+TimesNewRomanPS" w:eastAsia="LlEL5NUK+TimesNewRomanPS" w:hAnsi="LlEL5NUK+TimesNewRomanPS"/>
          <w:color w:val="000000"/>
          <w:spacing w:val="90"/>
          <w:sz w:val="36"/>
        </w:rPr>
        <w:t>4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年</w:t>
      </w:r>
      <w:r>
        <w:rPr>
          <w:rFonts w:ascii="Mdkdmhle+SimSun" w:eastAsia="Mdkdmhle+SimSun" w:hAnsi="Mdkdmhle+SimSun"/>
          <w:b/>
          <w:color w:val="000000"/>
          <w:sz w:val="36"/>
        </w:rPr>
        <w:t>度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广</w:t>
      </w:r>
      <w:r>
        <w:rPr>
          <w:rFonts w:ascii="Mdkdmhle+SimSun" w:eastAsia="Mdkdmhle+SimSun" w:hAnsi="Mdkdmhle+SimSun"/>
          <w:b/>
          <w:color w:val="000000"/>
          <w:sz w:val="36"/>
        </w:rPr>
        <w:t>东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省科</w:t>
      </w:r>
      <w:r>
        <w:rPr>
          <w:rFonts w:ascii="Mdkdmhle+SimSun" w:eastAsia="Mdkdmhle+SimSun" w:hAnsi="Mdkdmhle+SimSun"/>
          <w:b/>
          <w:color w:val="000000"/>
          <w:sz w:val="36"/>
        </w:rPr>
        <w:t>学</w:t>
      </w:r>
      <w:r>
        <w:rPr>
          <w:rFonts w:ascii="Mdkdmhle+SimSun" w:eastAsia="Mdkdmhle+SimSun" w:hAnsi="Mdkdmhle+SimSun"/>
          <w:b/>
          <w:color w:val="000000"/>
          <w:spacing w:val="4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z w:val="36"/>
        </w:rPr>
        <w:t>术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奖</w:t>
      </w:r>
      <w:r>
        <w:rPr>
          <w:rFonts w:ascii="Mdkdmhle+SimSun" w:eastAsia="Mdkdmhle+SimSun" w:hAnsi="Mdkdmhle+SimSun"/>
          <w:b/>
          <w:color w:val="000000"/>
          <w:sz w:val="36"/>
        </w:rPr>
        <w:t>公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示</w:t>
      </w:r>
      <w:r>
        <w:rPr>
          <w:rFonts w:ascii="Mdkdmhle+SimSun" w:eastAsia="Mdkdmhle+SimSun" w:hAnsi="Mdkdmhle+SimSun"/>
          <w:b/>
          <w:color w:val="000000"/>
          <w:sz w:val="36"/>
        </w:rPr>
        <w:t>表</w:t>
      </w:r>
    </w:p>
    <w:p w14:paraId="10D17AB7" w14:textId="77777777" w:rsidR="00060294" w:rsidRDefault="007A609B">
      <w:pPr>
        <w:widowControl/>
        <w:autoSpaceDE w:val="0"/>
        <w:autoSpaceDN w:val="0"/>
        <w:spacing w:before="80" w:line="360" w:lineRule="exact"/>
        <w:ind w:left="262"/>
        <w:jc w:val="left"/>
      </w:pPr>
      <w:r>
        <w:rPr>
          <w:rFonts w:ascii="Mdkdmhle+SimSun" w:eastAsia="Mdkdmhle+SimSun" w:hAnsi="Mdkdmhle+SimSun"/>
          <w:b/>
          <w:color w:val="000000"/>
          <w:sz w:val="36"/>
        </w:rPr>
        <w:t>（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自</w:t>
      </w:r>
      <w:r>
        <w:rPr>
          <w:rFonts w:ascii="Mdkdmhle+SimSun" w:eastAsia="Mdkdmhle+SimSun" w:hAnsi="Mdkdmhle+SimSun"/>
          <w:b/>
          <w:color w:val="000000"/>
          <w:spacing w:val="-32"/>
          <w:sz w:val="36"/>
        </w:rPr>
        <w:t>然科学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奖</w:t>
      </w:r>
      <w:r>
        <w:rPr>
          <w:rFonts w:ascii="Mdkdmhle+SimSun" w:eastAsia="Mdkdmhle+SimSun" w:hAnsi="Mdkdmhle+SimSun"/>
          <w:b/>
          <w:color w:val="000000"/>
          <w:spacing w:val="-134"/>
          <w:sz w:val="36"/>
        </w:rPr>
        <w:t>、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pacing w:val="-30"/>
          <w:sz w:val="36"/>
        </w:rPr>
        <w:t>术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发</w:t>
      </w:r>
      <w:r>
        <w:rPr>
          <w:rFonts w:ascii="Mdkdmhle+SimSun" w:eastAsia="Mdkdmhle+SimSun" w:hAnsi="Mdkdmhle+SimSun"/>
          <w:b/>
          <w:color w:val="000000"/>
          <w:spacing w:val="-32"/>
          <w:sz w:val="36"/>
        </w:rPr>
        <w:t>明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奖</w:t>
      </w:r>
      <w:r>
        <w:rPr>
          <w:rFonts w:ascii="Mdkdmhle+SimSun" w:eastAsia="Mdkdmhle+SimSun" w:hAnsi="Mdkdmhle+SimSun"/>
          <w:b/>
          <w:color w:val="000000"/>
          <w:spacing w:val="-136"/>
          <w:sz w:val="36"/>
        </w:rPr>
        <w:t>、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科</w:t>
      </w:r>
      <w:r>
        <w:rPr>
          <w:rFonts w:ascii="Mdkdmhle+SimSun" w:eastAsia="Mdkdmhle+SimSun" w:hAnsi="Mdkdmhle+SimSun"/>
          <w:b/>
          <w:color w:val="000000"/>
          <w:spacing w:val="-30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进</w:t>
      </w:r>
      <w:r>
        <w:rPr>
          <w:rFonts w:ascii="Mdkdmhle+SimSun" w:eastAsia="Mdkdmhle+SimSun" w:hAnsi="Mdkdmhle+SimSun"/>
          <w:b/>
          <w:color w:val="000000"/>
          <w:spacing w:val="-32"/>
          <w:sz w:val="36"/>
        </w:rPr>
        <w:t>步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奖</w:t>
      </w:r>
      <w:r>
        <w:rPr>
          <w:rFonts w:ascii="Mdkdmhle+SimSun" w:eastAsia="Mdkdmhle+SimSun" w:hAnsi="Mdkdmhle+SimSun"/>
          <w:b/>
          <w:color w:val="000000"/>
          <w:spacing w:val="-136"/>
          <w:sz w:val="36"/>
        </w:rPr>
        <w:t>、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科</w:t>
      </w:r>
      <w:r>
        <w:rPr>
          <w:rFonts w:ascii="Mdkdmhle+SimSun" w:eastAsia="Mdkdmhle+SimSun" w:hAnsi="Mdkdmhle+SimSun"/>
          <w:b/>
          <w:color w:val="000000"/>
          <w:spacing w:val="-30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成</w:t>
      </w:r>
      <w:r>
        <w:rPr>
          <w:rFonts w:ascii="Mdkdmhle+SimSun" w:eastAsia="Mdkdmhle+SimSun" w:hAnsi="Mdkdmhle+SimSun"/>
          <w:b/>
          <w:color w:val="000000"/>
          <w:spacing w:val="-32"/>
          <w:sz w:val="36"/>
        </w:rPr>
        <w:t>果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推</w:t>
      </w:r>
      <w:r>
        <w:rPr>
          <w:rFonts w:ascii="Mdkdmhle+SimSun" w:eastAsia="Mdkdmhle+SimSun" w:hAnsi="Mdkdmhle+SimSun"/>
          <w:b/>
          <w:color w:val="000000"/>
          <w:spacing w:val="-30"/>
          <w:sz w:val="36"/>
        </w:rPr>
        <w:t>广</w:t>
      </w:r>
      <w:r>
        <w:rPr>
          <w:rFonts w:ascii="Mdkdmhle+SimSun" w:eastAsia="Mdkdmhle+SimSun" w:hAnsi="Mdkdmhle+SimSun"/>
          <w:b/>
          <w:color w:val="000000"/>
          <w:spacing w:val="-34"/>
          <w:sz w:val="36"/>
        </w:rPr>
        <w:t>奖格</w:t>
      </w:r>
      <w:r>
        <w:rPr>
          <w:rFonts w:ascii="Mdkdmhle+SimSun" w:eastAsia="Mdkdmhle+SimSun" w:hAnsi="Mdkdmhle+SimSun"/>
          <w:b/>
          <w:color w:val="000000"/>
          <w:spacing w:val="-30"/>
          <w:sz w:val="36"/>
        </w:rPr>
        <w:t>式</w:t>
      </w:r>
      <w:r>
        <w:rPr>
          <w:rFonts w:ascii="Mdkdmhle+SimSun" w:eastAsia="Mdkdmhle+SimSun" w:hAnsi="Mdkdmhle+SimSun"/>
          <w:b/>
          <w:color w:val="000000"/>
          <w:sz w:val="36"/>
        </w:rPr>
        <w:t>）</w:t>
      </w:r>
    </w:p>
    <w:p w14:paraId="4F5D722E" w14:textId="77777777" w:rsidR="0052072E" w:rsidRDefault="0052072E">
      <w:pPr>
        <w:widowControl/>
        <w:jc w:val="left"/>
        <w:rPr>
          <w:rFonts w:ascii="9n4wAoe0+TimesNewRomanPSMT" w:eastAsia="9n4wAoe0+TimesNewRomanPSMT" w:hAnsi="9n4wAoe0+TimesNewRomanPSMT" w:hint="eastAsia"/>
          <w:color w:val="000000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809"/>
        <w:gridCol w:w="7938"/>
      </w:tblGrid>
      <w:tr w:rsidR="00A665E6" w14:paraId="56DBCDFE" w14:textId="77777777" w:rsidTr="00A665E6">
        <w:trPr>
          <w:trHeight w:val="567"/>
        </w:trPr>
        <w:tc>
          <w:tcPr>
            <w:tcW w:w="1809" w:type="dxa"/>
            <w:vAlign w:val="center"/>
          </w:tcPr>
          <w:p w14:paraId="4EF2354A" w14:textId="77777777" w:rsidR="00A665E6" w:rsidRDefault="00A665E6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学科、专业评审组</w:t>
            </w:r>
          </w:p>
        </w:tc>
        <w:tc>
          <w:tcPr>
            <w:tcW w:w="7938" w:type="dxa"/>
            <w:vAlign w:val="center"/>
          </w:tcPr>
          <w:p w14:paraId="3CF324E9" w14:textId="77777777" w:rsidR="00A665E6" w:rsidRPr="008F2F61" w:rsidRDefault="00A665E6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</w:tr>
      <w:tr w:rsidR="00A665E6" w14:paraId="3A1179A3" w14:textId="77777777" w:rsidTr="00A665E6">
        <w:trPr>
          <w:trHeight w:val="567"/>
        </w:trPr>
        <w:tc>
          <w:tcPr>
            <w:tcW w:w="1809" w:type="dxa"/>
            <w:vAlign w:val="center"/>
          </w:tcPr>
          <w:p w14:paraId="497A70D3" w14:textId="77777777" w:rsidR="00A665E6" w:rsidRPr="008F2F61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项目名称</w:t>
            </w:r>
          </w:p>
        </w:tc>
        <w:tc>
          <w:tcPr>
            <w:tcW w:w="7938" w:type="dxa"/>
            <w:vAlign w:val="center"/>
          </w:tcPr>
          <w:p w14:paraId="7947298A" w14:textId="77777777" w:rsidR="00A665E6" w:rsidRPr="008F2F61" w:rsidRDefault="00A665E6" w:rsidP="008E6FD7">
            <w:pPr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</w:tr>
      <w:tr w:rsidR="00A665E6" w14:paraId="4042D6BB" w14:textId="77777777" w:rsidTr="00A665E6">
        <w:trPr>
          <w:trHeight w:val="567"/>
        </w:trPr>
        <w:tc>
          <w:tcPr>
            <w:tcW w:w="1809" w:type="dxa"/>
            <w:vAlign w:val="center"/>
          </w:tcPr>
          <w:p w14:paraId="4B742846" w14:textId="77777777" w:rsidR="00A665E6" w:rsidRPr="008F2F61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提名者</w:t>
            </w:r>
          </w:p>
        </w:tc>
        <w:tc>
          <w:tcPr>
            <w:tcW w:w="7938" w:type="dxa"/>
            <w:vAlign w:val="center"/>
          </w:tcPr>
          <w:p w14:paraId="4239D8E6" w14:textId="77777777" w:rsidR="00A665E6" w:rsidRPr="008F2F61" w:rsidRDefault="00A665E6" w:rsidP="00A665E6">
            <w:pPr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</w:tr>
      <w:tr w:rsidR="00EE28E0" w14:paraId="0ABEDAE9" w14:textId="77777777" w:rsidTr="00A665E6">
        <w:trPr>
          <w:trHeight w:val="567"/>
        </w:trPr>
        <w:tc>
          <w:tcPr>
            <w:tcW w:w="1809" w:type="dxa"/>
            <w:vAlign w:val="center"/>
          </w:tcPr>
          <w:p w14:paraId="76295BDE" w14:textId="38DA71C6" w:rsidR="00EE28E0" w:rsidRDefault="00EE28E0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拟提名奖项及等级</w:t>
            </w:r>
          </w:p>
        </w:tc>
        <w:tc>
          <w:tcPr>
            <w:tcW w:w="7938" w:type="dxa"/>
            <w:vAlign w:val="center"/>
          </w:tcPr>
          <w:p w14:paraId="2BB64697" w14:textId="77777777" w:rsidR="00EE28E0" w:rsidRPr="008F2F61" w:rsidRDefault="00EE28E0" w:rsidP="00A665E6">
            <w:pPr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</w:tr>
      <w:tr w:rsidR="00A665E6" w14:paraId="4A20D6AA" w14:textId="77777777" w:rsidTr="00A665E6">
        <w:trPr>
          <w:trHeight w:val="567"/>
        </w:trPr>
        <w:tc>
          <w:tcPr>
            <w:tcW w:w="1809" w:type="dxa"/>
            <w:vMerge w:val="restart"/>
            <w:vAlign w:val="center"/>
          </w:tcPr>
          <w:p w14:paraId="5F34A257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主要完成单位</w:t>
            </w:r>
          </w:p>
        </w:tc>
        <w:tc>
          <w:tcPr>
            <w:tcW w:w="7938" w:type="dxa"/>
            <w:vAlign w:val="center"/>
          </w:tcPr>
          <w:p w14:paraId="0144DEB8" w14:textId="77777777" w:rsidR="00A665E6" w:rsidRPr="00A665E6" w:rsidRDefault="00A665E6" w:rsidP="00A665E6">
            <w:pPr>
              <w:widowControl/>
              <w:autoSpaceDE w:val="0"/>
              <w:autoSpaceDN w:val="0"/>
              <w:spacing w:line="232" w:lineRule="exact"/>
              <w:jc w:val="left"/>
              <w:rPr>
                <w:rFonts w:eastAsia="宋体"/>
              </w:rPr>
            </w:pPr>
            <w:r>
              <w:rPr>
                <w:rFonts w:ascii="Y2kIRTz1+FangSong" w:eastAsia="Y2kIRTz1+FangSong" w:hAnsi="Y2kIRTz1+FangSong"/>
                <w:color w:val="000000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  <w:spacing w:val="52"/>
              </w:rPr>
              <w:t>位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1</w:t>
            </w:r>
            <w:r>
              <w:rPr>
                <w:rFonts w:ascii="Y2kIRTz1+FangSong" w:eastAsia="Y2kIRTz1+FangSong" w:hAnsi="Y2kIRTz1+FangSong"/>
                <w:color w:val="000000"/>
              </w:rPr>
              <w:t>（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科</w:t>
            </w:r>
            <w:r>
              <w:rPr>
                <w:rFonts w:ascii="Y2kIRTz1+FangSong" w:eastAsia="Y2kIRTz1+FangSong" w:hAnsi="Y2kIRTz1+FangSong"/>
                <w:color w:val="000000"/>
              </w:rPr>
              <w:t>技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进</w:t>
            </w:r>
            <w:r>
              <w:rPr>
                <w:rFonts w:ascii="Y2kIRTz1+FangSong" w:eastAsia="Y2kIRTz1+FangSong" w:hAnsi="Y2kIRTz1+FangSong"/>
                <w:color w:val="000000"/>
              </w:rPr>
              <w:t>步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奖</w:t>
            </w:r>
            <w:r>
              <w:rPr>
                <w:rFonts w:ascii="Y2kIRTz1+FangSong" w:eastAsia="Y2kIRTz1+FangSong" w:hAnsi="Y2kIRTz1+FangSong"/>
                <w:color w:val="000000"/>
              </w:rPr>
              <w:t>及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科</w:t>
            </w:r>
            <w:r>
              <w:rPr>
                <w:rFonts w:ascii="Y2kIRTz1+FangSong" w:eastAsia="Y2kIRTz1+FangSong" w:hAnsi="Y2kIRTz1+FangSong"/>
                <w:color w:val="000000"/>
              </w:rPr>
              <w:t>技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成</w:t>
            </w:r>
            <w:r>
              <w:rPr>
                <w:rFonts w:ascii="Y2kIRTz1+FangSong" w:eastAsia="Y2kIRTz1+FangSong" w:hAnsi="Y2kIRTz1+FangSong"/>
                <w:color w:val="000000"/>
              </w:rPr>
              <w:t>果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推</w:t>
            </w:r>
            <w:r>
              <w:rPr>
                <w:rFonts w:ascii="Y2kIRTz1+FangSong" w:eastAsia="Y2kIRTz1+FangSong" w:hAnsi="Y2kIRTz1+FangSong"/>
                <w:color w:val="000000"/>
              </w:rPr>
              <w:t>广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奖</w:t>
            </w:r>
            <w:r>
              <w:rPr>
                <w:rFonts w:ascii="Y2kIRTz1+FangSong" w:eastAsia="Y2kIRTz1+FangSong" w:hAnsi="Y2kIRTz1+FangSong"/>
                <w:color w:val="000000"/>
              </w:rPr>
              <w:t>填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写</w:t>
            </w:r>
            <w:r>
              <w:rPr>
                <w:rFonts w:ascii="Y2kIRTz1+FangSong" w:eastAsia="Y2kIRTz1+FangSong" w:hAnsi="Y2kIRTz1+FangSong"/>
                <w:color w:val="000000"/>
              </w:rPr>
              <w:t>，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自</w:t>
            </w:r>
            <w:r>
              <w:rPr>
                <w:rFonts w:ascii="Y2kIRTz1+FangSong" w:eastAsia="Y2kIRTz1+FangSong" w:hAnsi="Y2kIRTz1+FangSong"/>
                <w:color w:val="000000"/>
              </w:rPr>
              <w:t>然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科</w:t>
            </w:r>
            <w:r>
              <w:rPr>
                <w:rFonts w:ascii="Y2kIRTz1+FangSong" w:eastAsia="Y2kIRTz1+FangSong" w:hAnsi="Y2kIRTz1+FangSong"/>
                <w:color w:val="000000"/>
              </w:rPr>
              <w:t>学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奖</w:t>
            </w:r>
            <w:r>
              <w:rPr>
                <w:rFonts w:ascii="Y2kIRTz1+FangSong" w:eastAsia="Y2kIRTz1+FangSong" w:hAnsi="Y2kIRTz1+FangSong"/>
                <w:color w:val="000000"/>
              </w:rPr>
              <w:t>及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技</w:t>
            </w:r>
            <w:r>
              <w:rPr>
                <w:rFonts w:ascii="Y2kIRTz1+FangSong" w:eastAsia="Y2kIRTz1+FangSong" w:hAnsi="Y2kIRTz1+FangSong"/>
                <w:color w:val="000000"/>
              </w:rPr>
              <w:t>术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发</w:t>
            </w:r>
            <w:r>
              <w:rPr>
                <w:rFonts w:ascii="Y2kIRTz1+FangSong" w:eastAsia="Y2kIRTz1+FangSong" w:hAnsi="Y2kIRTz1+FangSong"/>
                <w:color w:val="000000"/>
              </w:rPr>
              <w:t>明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奖</w:t>
            </w:r>
            <w:r>
              <w:rPr>
                <w:rFonts w:ascii="Y2kIRTz1+FangSong" w:eastAsia="Y2kIRTz1+FangSong" w:hAnsi="Y2kIRTz1+FangSong"/>
                <w:color w:val="000000"/>
              </w:rPr>
              <w:t>不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填</w:t>
            </w:r>
            <w:r>
              <w:rPr>
                <w:rFonts w:ascii="Y2kIRTz1+FangSong" w:eastAsia="Y2kIRTz1+FangSong" w:hAnsi="Y2kIRTz1+FangSong"/>
                <w:color w:val="000000"/>
              </w:rPr>
              <w:t>写）</w:t>
            </w:r>
          </w:p>
        </w:tc>
      </w:tr>
      <w:tr w:rsidR="00A665E6" w14:paraId="69992AD0" w14:textId="77777777" w:rsidTr="00A665E6">
        <w:trPr>
          <w:trHeight w:val="567"/>
        </w:trPr>
        <w:tc>
          <w:tcPr>
            <w:tcW w:w="1809" w:type="dxa"/>
            <w:vMerge/>
            <w:vAlign w:val="center"/>
          </w:tcPr>
          <w:p w14:paraId="68D81CD6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45D72452" w14:textId="77777777" w:rsidR="00A665E6" w:rsidRPr="008F2F61" w:rsidRDefault="00A665E6" w:rsidP="00A665E6">
            <w:pPr>
              <w:autoSpaceDE w:val="0"/>
              <w:autoSpaceDN w:val="0"/>
              <w:jc w:val="left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/>
                <w:color w:val="000000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  <w:spacing w:val="52"/>
              </w:rPr>
              <w:t>位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2</w:t>
            </w:r>
          </w:p>
        </w:tc>
      </w:tr>
      <w:tr w:rsidR="00A665E6" w14:paraId="4B5A8712" w14:textId="77777777" w:rsidTr="00A665E6">
        <w:trPr>
          <w:trHeight w:val="567"/>
        </w:trPr>
        <w:tc>
          <w:tcPr>
            <w:tcW w:w="1809" w:type="dxa"/>
            <w:vMerge/>
            <w:vAlign w:val="center"/>
          </w:tcPr>
          <w:p w14:paraId="340C6347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5A495BFB" w14:textId="77777777" w:rsidR="00A665E6" w:rsidRPr="00A665E6" w:rsidRDefault="00A665E6" w:rsidP="00A665E6">
            <w:pPr>
              <w:widowControl/>
              <w:autoSpaceDE w:val="0"/>
              <w:autoSpaceDN w:val="0"/>
              <w:spacing w:line="232" w:lineRule="exact"/>
              <w:jc w:val="left"/>
              <w:rPr>
                <w:rFonts w:eastAsia="宋体"/>
              </w:rPr>
            </w:pPr>
            <w:r>
              <w:rPr>
                <w:rFonts w:ascii="9n4wAoe0+TimesNewRomanPSMT" w:eastAsia="9n4wAoe0+TimesNewRomanPSMT" w:hAnsi="9n4wAoe0+TimesNewRomanPSMT"/>
                <w:color w:val="000000"/>
              </w:rPr>
              <w:t>…</w:t>
            </w:r>
          </w:p>
        </w:tc>
      </w:tr>
      <w:tr w:rsidR="00A665E6" w14:paraId="41B6CAB5" w14:textId="77777777" w:rsidTr="00A665E6">
        <w:trPr>
          <w:trHeight w:val="567"/>
        </w:trPr>
        <w:tc>
          <w:tcPr>
            <w:tcW w:w="1809" w:type="dxa"/>
            <w:vMerge w:val="restart"/>
            <w:vAlign w:val="center"/>
          </w:tcPr>
          <w:p w14:paraId="6AFCA40A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主要完成人</w:t>
            </w:r>
          </w:p>
          <w:p w14:paraId="792E000D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（职称、完成单位、工作单位）</w:t>
            </w:r>
          </w:p>
        </w:tc>
        <w:tc>
          <w:tcPr>
            <w:tcW w:w="7938" w:type="dxa"/>
            <w:vAlign w:val="center"/>
          </w:tcPr>
          <w:p w14:paraId="74C4ECA1" w14:textId="77777777" w:rsidR="00A665E6" w:rsidRPr="00A665E6" w:rsidRDefault="00A665E6" w:rsidP="00A665E6">
            <w:pPr>
              <w:widowControl/>
              <w:autoSpaceDE w:val="0"/>
              <w:autoSpaceDN w:val="0"/>
              <w:spacing w:line="232" w:lineRule="exact"/>
              <w:jc w:val="left"/>
              <w:rPr>
                <w:rFonts w:eastAsia="宋体"/>
              </w:rPr>
            </w:pP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1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-2"/>
              </w:rPr>
              <w:t>.</w:t>
            </w:r>
            <w:r>
              <w:rPr>
                <w:rFonts w:ascii="Y2kIRTz1+FangSong" w:eastAsia="Y2kIRTz1+FangSong" w:hAnsi="Y2kIRTz1+FangSong"/>
                <w:color w:val="000000"/>
              </w:rPr>
              <w:t>张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某</w:t>
            </w:r>
            <w:r>
              <w:rPr>
                <w:rFonts w:ascii="Y2kIRTz1+FangSong" w:eastAsia="Y2kIRTz1+FangSong" w:hAnsi="Y2kIRTz1+FangSong"/>
                <w:color w:val="000000"/>
              </w:rPr>
              <w:t>（</w:t>
            </w:r>
            <w:commentRangeStart w:id="3"/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职</w:t>
            </w:r>
            <w:r>
              <w:rPr>
                <w:rFonts w:ascii="Y2kIRTz1+FangSong" w:eastAsia="Y2kIRTz1+FangSong" w:hAnsi="Y2kIRTz1+FangSong"/>
                <w:color w:val="000000"/>
              </w:rPr>
              <w:t>称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</w:rPr>
              <w:t>工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作</w:t>
            </w:r>
            <w:r>
              <w:rPr>
                <w:rFonts w:ascii="Y2kIRTz1+FangSong" w:eastAsia="Y2kIRTz1+FangSong" w:hAnsi="Y2kIRTz1+FangSong"/>
                <w:color w:val="000000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位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完</w:t>
            </w:r>
            <w:r>
              <w:rPr>
                <w:rFonts w:ascii="Y2kIRTz1+FangSong" w:eastAsia="Y2kIRTz1+FangSong" w:hAnsi="Y2kIRTz1+FangSong"/>
                <w:color w:val="000000"/>
              </w:rPr>
              <w:t>成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</w:rPr>
              <w:t>位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</w:rPr>
              <w:t>主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要</w:t>
            </w:r>
            <w:r>
              <w:rPr>
                <w:rFonts w:ascii="Y2kIRTz1+FangSong" w:eastAsia="Y2kIRTz1+FangSong" w:hAnsi="Y2kIRTz1+FangSong"/>
                <w:color w:val="000000"/>
              </w:rPr>
              <w:t>贡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献</w:t>
            </w:r>
            <w:commentRangeEnd w:id="3"/>
            <w:r w:rsidR="00EE28E0">
              <w:rPr>
                <w:rStyle w:val="a4"/>
              </w:rPr>
              <w:commentReference w:id="3"/>
            </w:r>
            <w:r>
              <w:rPr>
                <w:rFonts w:ascii="Y2kIRTz1+FangSong" w:eastAsia="Y2kIRTz1+FangSong" w:hAnsi="Y2kIRTz1+FangSong"/>
                <w:color w:val="000000"/>
              </w:rPr>
              <w:t>）</w:t>
            </w:r>
          </w:p>
        </w:tc>
      </w:tr>
      <w:tr w:rsidR="00A665E6" w14:paraId="03C80C4A" w14:textId="77777777" w:rsidTr="00A665E6">
        <w:trPr>
          <w:trHeight w:val="567"/>
        </w:trPr>
        <w:tc>
          <w:tcPr>
            <w:tcW w:w="1809" w:type="dxa"/>
            <w:vMerge/>
            <w:vAlign w:val="center"/>
          </w:tcPr>
          <w:p w14:paraId="1C8B6317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2A651AF6" w14:textId="77777777" w:rsidR="00A665E6" w:rsidRPr="00A665E6" w:rsidRDefault="00A665E6" w:rsidP="00A665E6">
            <w:pPr>
              <w:widowControl/>
              <w:autoSpaceDE w:val="0"/>
              <w:autoSpaceDN w:val="0"/>
              <w:spacing w:line="232" w:lineRule="exact"/>
              <w:jc w:val="left"/>
              <w:rPr>
                <w:rFonts w:eastAsia="宋体"/>
              </w:rPr>
            </w:pP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2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-2"/>
              </w:rPr>
              <w:t>.</w:t>
            </w:r>
            <w:r>
              <w:rPr>
                <w:rFonts w:ascii="Y2kIRTz1+FangSong" w:eastAsia="Y2kIRTz1+FangSong" w:hAnsi="Y2kIRTz1+FangSong"/>
                <w:color w:val="000000"/>
              </w:rPr>
              <w:t>李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某</w:t>
            </w:r>
            <w:r>
              <w:rPr>
                <w:rFonts w:ascii="Y2kIRTz1+FangSong" w:eastAsia="Y2kIRTz1+FangSong" w:hAnsi="Y2kIRTz1+FangSong"/>
                <w:color w:val="000000"/>
              </w:rPr>
              <w:t>（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职</w:t>
            </w:r>
            <w:r>
              <w:rPr>
                <w:rFonts w:ascii="Y2kIRTz1+FangSong" w:eastAsia="Y2kIRTz1+FangSong" w:hAnsi="Y2kIRTz1+FangSong"/>
                <w:color w:val="000000"/>
              </w:rPr>
              <w:t>称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</w:rPr>
              <w:t>工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作</w:t>
            </w:r>
            <w:r>
              <w:rPr>
                <w:rFonts w:ascii="Y2kIRTz1+FangSong" w:eastAsia="Y2kIRTz1+FangSong" w:hAnsi="Y2kIRTz1+FangSong"/>
                <w:color w:val="000000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位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完</w:t>
            </w:r>
            <w:r>
              <w:rPr>
                <w:rFonts w:ascii="Y2kIRTz1+FangSong" w:eastAsia="Y2kIRTz1+FangSong" w:hAnsi="Y2kIRTz1+FangSong"/>
                <w:color w:val="000000"/>
              </w:rPr>
              <w:t>成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</w:rPr>
              <w:t>位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</w:rPr>
              <w:t>主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要</w:t>
            </w:r>
            <w:r>
              <w:rPr>
                <w:rFonts w:ascii="Y2kIRTz1+FangSong" w:eastAsia="Y2kIRTz1+FangSong" w:hAnsi="Y2kIRTz1+FangSong"/>
                <w:color w:val="000000"/>
              </w:rPr>
              <w:t>贡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献</w:t>
            </w:r>
            <w:r>
              <w:rPr>
                <w:rFonts w:ascii="Y2kIRTz1+FangSong" w:eastAsia="Y2kIRTz1+FangSong" w:hAnsi="Y2kIRTz1+FangSong"/>
                <w:color w:val="000000"/>
              </w:rPr>
              <w:t>）</w:t>
            </w:r>
          </w:p>
        </w:tc>
      </w:tr>
      <w:tr w:rsidR="00A665E6" w14:paraId="42E5835E" w14:textId="77777777" w:rsidTr="00A665E6">
        <w:trPr>
          <w:trHeight w:val="567"/>
        </w:trPr>
        <w:tc>
          <w:tcPr>
            <w:tcW w:w="1809" w:type="dxa"/>
            <w:vMerge/>
            <w:vAlign w:val="center"/>
          </w:tcPr>
          <w:p w14:paraId="2C8C19D9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15C85EB2" w14:textId="77777777" w:rsidR="00A665E6" w:rsidRPr="008F2F61" w:rsidRDefault="00A665E6" w:rsidP="00A665E6">
            <w:pPr>
              <w:autoSpaceDE w:val="0"/>
              <w:autoSpaceDN w:val="0"/>
              <w:jc w:val="left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3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-2"/>
              </w:rPr>
              <w:t>.</w:t>
            </w:r>
            <w:r>
              <w:rPr>
                <w:rFonts w:ascii="Y2kIRTz1+FangSong" w:eastAsia="Y2kIRTz1+FangSong" w:hAnsi="Y2kIRTz1+FangSong"/>
                <w:color w:val="000000"/>
              </w:rPr>
              <w:t>赵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某</w:t>
            </w:r>
            <w:r>
              <w:rPr>
                <w:rFonts w:ascii="Y2kIRTz1+FangSong" w:eastAsia="Y2kIRTz1+FangSong" w:hAnsi="Y2kIRTz1+FangSong"/>
                <w:color w:val="000000"/>
              </w:rPr>
              <w:t>（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职</w:t>
            </w:r>
            <w:r>
              <w:rPr>
                <w:rFonts w:ascii="Y2kIRTz1+FangSong" w:eastAsia="Y2kIRTz1+FangSong" w:hAnsi="Y2kIRTz1+FangSong"/>
                <w:color w:val="000000"/>
              </w:rPr>
              <w:t>称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</w:rPr>
              <w:t>工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作</w:t>
            </w:r>
            <w:r>
              <w:rPr>
                <w:rFonts w:ascii="Y2kIRTz1+FangSong" w:eastAsia="Y2kIRTz1+FangSong" w:hAnsi="Y2kIRTz1+FangSong"/>
                <w:color w:val="000000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位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完</w:t>
            </w:r>
            <w:r>
              <w:rPr>
                <w:rFonts w:ascii="Y2kIRTz1+FangSong" w:eastAsia="Y2kIRTz1+FangSong" w:hAnsi="Y2kIRTz1+FangSong"/>
                <w:color w:val="000000"/>
              </w:rPr>
              <w:t>成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</w:rPr>
              <w:t>位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</w:rPr>
              <w:t>主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要</w:t>
            </w:r>
            <w:r>
              <w:rPr>
                <w:rFonts w:ascii="Y2kIRTz1+FangSong" w:eastAsia="Y2kIRTz1+FangSong" w:hAnsi="Y2kIRTz1+FangSong"/>
                <w:color w:val="000000"/>
              </w:rPr>
              <w:t>贡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献</w:t>
            </w:r>
            <w:r>
              <w:rPr>
                <w:rFonts w:ascii="Y2kIRTz1+FangSong" w:eastAsia="Y2kIRTz1+FangSong" w:hAnsi="Y2kIRTz1+FangSong"/>
                <w:color w:val="000000"/>
              </w:rPr>
              <w:t>）</w:t>
            </w:r>
          </w:p>
        </w:tc>
      </w:tr>
      <w:tr w:rsidR="00A665E6" w14:paraId="3B1962CD" w14:textId="77777777" w:rsidTr="00A665E6">
        <w:trPr>
          <w:trHeight w:val="567"/>
        </w:trPr>
        <w:tc>
          <w:tcPr>
            <w:tcW w:w="1809" w:type="dxa"/>
            <w:vMerge/>
            <w:vAlign w:val="center"/>
          </w:tcPr>
          <w:p w14:paraId="79ED8988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28C22530" w14:textId="77777777" w:rsidR="00A665E6" w:rsidRPr="008F2F61" w:rsidRDefault="00A665E6" w:rsidP="00A665E6">
            <w:pPr>
              <w:autoSpaceDE w:val="0"/>
              <w:autoSpaceDN w:val="0"/>
              <w:jc w:val="left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9n4wAoe0+TimesNewRomanPSMT" w:eastAsia="9n4wAoe0+TimesNewRomanPSMT" w:hAnsi="9n4wAoe0+TimesNewRomanPSMT"/>
                <w:color w:val="000000"/>
              </w:rPr>
              <w:t>…</w:t>
            </w:r>
          </w:p>
        </w:tc>
      </w:tr>
      <w:tr w:rsidR="00A665E6" w14:paraId="27E54C35" w14:textId="77777777" w:rsidTr="00A665E6">
        <w:trPr>
          <w:trHeight w:val="567"/>
        </w:trPr>
        <w:tc>
          <w:tcPr>
            <w:tcW w:w="1809" w:type="dxa"/>
            <w:vMerge w:val="restart"/>
            <w:vAlign w:val="center"/>
          </w:tcPr>
          <w:p w14:paraId="57F02D6F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代表性论文</w:t>
            </w:r>
          </w:p>
          <w:p w14:paraId="340BE8CC" w14:textId="77777777" w:rsidR="00A665E6" w:rsidRPr="008F2F61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专著目录</w:t>
            </w:r>
          </w:p>
        </w:tc>
        <w:tc>
          <w:tcPr>
            <w:tcW w:w="7938" w:type="dxa"/>
            <w:vAlign w:val="center"/>
          </w:tcPr>
          <w:p w14:paraId="47EE9C0C" w14:textId="77777777" w:rsidR="00A665E6" w:rsidRPr="00A665E6" w:rsidRDefault="00A665E6" w:rsidP="00A665E6">
            <w:pPr>
              <w:widowControl/>
              <w:autoSpaceDE w:val="0"/>
              <w:autoSpaceDN w:val="0"/>
              <w:spacing w:line="230" w:lineRule="exact"/>
              <w:jc w:val="left"/>
              <w:rPr>
                <w:rFonts w:eastAsia="宋体"/>
              </w:rPr>
            </w:pPr>
            <w:r>
              <w:rPr>
                <w:rFonts w:ascii="Y2kIRTz1+FangSong" w:eastAsia="Y2kIRTz1+FangSong" w:hAnsi="Y2kIRTz1+FangSong"/>
                <w:color w:val="000000"/>
              </w:rPr>
              <w:t>论</w:t>
            </w:r>
            <w:r>
              <w:rPr>
                <w:rFonts w:ascii="Y2kIRTz1+FangSong" w:eastAsia="Y2kIRTz1+FangSong" w:hAnsi="Y2kIRTz1+FangSong"/>
                <w:color w:val="000000"/>
                <w:spacing w:val="52"/>
              </w:rPr>
              <w:t>文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1</w:t>
            </w:r>
            <w:r>
              <w:rPr>
                <w:rFonts w:ascii="Y2kIRTz1+FangSong" w:eastAsia="Y2kIRTz1+FangSong" w:hAnsi="Y2kIRTz1+FangSong"/>
                <w:color w:val="000000"/>
              </w:rPr>
              <w:t>：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&lt;</w:t>
            </w:r>
            <w:commentRangeStart w:id="4"/>
            <w:r>
              <w:rPr>
                <w:rFonts w:ascii="Y2kIRTz1+FangSong" w:eastAsia="Y2kIRTz1+FangSong" w:hAnsi="Y2kIRTz1+FangSong"/>
                <w:color w:val="000000"/>
              </w:rPr>
              <w:t>名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称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期</w:t>
            </w:r>
            <w:r>
              <w:rPr>
                <w:rFonts w:ascii="Y2kIRTz1+FangSong" w:eastAsia="Y2kIRTz1+FangSong" w:hAnsi="Y2kIRTz1+FangSong"/>
                <w:color w:val="000000"/>
              </w:rPr>
              <w:t>刊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</w:rPr>
              <w:t>年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卷</w:t>
            </w:r>
            <w:r>
              <w:rPr>
                <w:rFonts w:ascii="Y2kIRTz1+FangSong" w:eastAsia="Y2kIRTz1+FangSong" w:hAnsi="Y2kIRTz1+FangSong"/>
                <w:color w:val="000000"/>
              </w:rPr>
              <w:t>、发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表</w:t>
            </w:r>
            <w:r>
              <w:rPr>
                <w:rFonts w:ascii="Y2kIRTz1+FangSong" w:eastAsia="Y2kIRTz1+FangSong" w:hAnsi="Y2kIRTz1+FangSong"/>
                <w:color w:val="000000"/>
              </w:rPr>
              <w:t>时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间、</w:t>
            </w:r>
            <w:r>
              <w:rPr>
                <w:rFonts w:ascii="Y2kIRTz1+FangSong" w:eastAsia="Y2kIRTz1+FangSong" w:hAnsi="Y2kIRTz1+FangSong"/>
                <w:color w:val="000000"/>
              </w:rPr>
              <w:t>第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一</w:t>
            </w:r>
            <w:r>
              <w:rPr>
                <w:rFonts w:ascii="Y2kIRTz1+FangSong" w:eastAsia="Y2kIRTz1+FangSong" w:hAnsi="Y2kIRTz1+FangSong"/>
                <w:color w:val="000000"/>
              </w:rPr>
              <w:t>作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者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通</w:t>
            </w:r>
            <w:r>
              <w:rPr>
                <w:rFonts w:ascii="Y2kIRTz1+FangSong" w:eastAsia="Y2kIRTz1+FangSong" w:hAnsi="Y2kIRTz1+FangSong"/>
                <w:color w:val="000000"/>
              </w:rPr>
              <w:t>讯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作</w:t>
            </w:r>
            <w:r>
              <w:rPr>
                <w:rFonts w:ascii="Y2kIRTz1+FangSong" w:eastAsia="Y2kIRTz1+FangSong" w:hAnsi="Y2kIRTz1+FangSong"/>
                <w:color w:val="000000"/>
              </w:rPr>
              <w:t>者</w:t>
            </w:r>
            <w:commentRangeEnd w:id="4"/>
            <w:r w:rsidR="00EE28E0">
              <w:rPr>
                <w:rStyle w:val="a4"/>
              </w:rPr>
              <w:commentReference w:id="4"/>
            </w:r>
            <w:r>
              <w:rPr>
                <w:rFonts w:ascii="9n4wAoe0+TimesNewRomanPSMT" w:eastAsia="9n4wAoe0+TimesNewRomanPSMT" w:hAnsi="9n4wAoe0+TimesNewRomanPSMT"/>
                <w:color w:val="000000"/>
              </w:rPr>
              <w:t>&gt;</w:t>
            </w:r>
          </w:p>
        </w:tc>
      </w:tr>
      <w:tr w:rsidR="00A665E6" w14:paraId="620F9E60" w14:textId="77777777" w:rsidTr="00A665E6">
        <w:trPr>
          <w:trHeight w:val="567"/>
        </w:trPr>
        <w:tc>
          <w:tcPr>
            <w:tcW w:w="1809" w:type="dxa"/>
            <w:vMerge/>
            <w:vAlign w:val="center"/>
          </w:tcPr>
          <w:p w14:paraId="22A94A8C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539DA6AA" w14:textId="77777777" w:rsidR="00A665E6" w:rsidRPr="00A665E6" w:rsidRDefault="00A665E6" w:rsidP="00A665E6">
            <w:pPr>
              <w:widowControl/>
              <w:autoSpaceDE w:val="0"/>
              <w:autoSpaceDN w:val="0"/>
              <w:spacing w:line="230" w:lineRule="exact"/>
              <w:jc w:val="left"/>
              <w:rPr>
                <w:rFonts w:eastAsia="宋体"/>
              </w:rPr>
            </w:pPr>
            <w:r>
              <w:rPr>
                <w:rFonts w:ascii="Y2kIRTz1+FangSong" w:eastAsia="Y2kIRTz1+FangSong" w:hAnsi="Y2kIRTz1+FangSong"/>
                <w:color w:val="000000"/>
              </w:rPr>
              <w:t>论</w:t>
            </w:r>
            <w:r>
              <w:rPr>
                <w:rFonts w:ascii="Y2kIRTz1+FangSong" w:eastAsia="Y2kIRTz1+FangSong" w:hAnsi="Y2kIRTz1+FangSong"/>
                <w:color w:val="000000"/>
                <w:spacing w:val="52"/>
              </w:rPr>
              <w:t>文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2</w:t>
            </w:r>
            <w:r>
              <w:rPr>
                <w:rFonts w:ascii="Y2kIRTz1+FangSong" w:eastAsia="Y2kIRTz1+FangSong" w:hAnsi="Y2kIRTz1+FangSong"/>
                <w:color w:val="000000"/>
              </w:rPr>
              <w:t>：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&lt;</w:t>
            </w:r>
            <w:r>
              <w:rPr>
                <w:rFonts w:ascii="Y2kIRTz1+FangSong" w:eastAsia="Y2kIRTz1+FangSong" w:hAnsi="Y2kIRTz1+FangSong"/>
                <w:color w:val="000000"/>
              </w:rPr>
              <w:t>名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称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期</w:t>
            </w:r>
            <w:r>
              <w:rPr>
                <w:rFonts w:ascii="Y2kIRTz1+FangSong" w:eastAsia="Y2kIRTz1+FangSong" w:hAnsi="Y2kIRTz1+FangSong"/>
                <w:color w:val="000000"/>
              </w:rPr>
              <w:t>刊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</w:rPr>
              <w:t>年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卷</w:t>
            </w:r>
            <w:r>
              <w:rPr>
                <w:rFonts w:ascii="Y2kIRTz1+FangSong" w:eastAsia="Y2kIRTz1+FangSong" w:hAnsi="Y2kIRTz1+FangSong"/>
                <w:color w:val="000000"/>
              </w:rPr>
              <w:t>、发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表</w:t>
            </w:r>
            <w:r>
              <w:rPr>
                <w:rFonts w:ascii="Y2kIRTz1+FangSong" w:eastAsia="Y2kIRTz1+FangSong" w:hAnsi="Y2kIRTz1+FangSong"/>
                <w:color w:val="000000"/>
              </w:rPr>
              <w:t>时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间、</w:t>
            </w:r>
            <w:r>
              <w:rPr>
                <w:rFonts w:ascii="Y2kIRTz1+FangSong" w:eastAsia="Y2kIRTz1+FangSong" w:hAnsi="Y2kIRTz1+FangSong"/>
                <w:color w:val="000000"/>
              </w:rPr>
              <w:t>第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一</w:t>
            </w:r>
            <w:r>
              <w:rPr>
                <w:rFonts w:ascii="Y2kIRTz1+FangSong" w:eastAsia="Y2kIRTz1+FangSong" w:hAnsi="Y2kIRTz1+FangSong"/>
                <w:color w:val="000000"/>
              </w:rPr>
              <w:t>作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者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通</w:t>
            </w:r>
            <w:r>
              <w:rPr>
                <w:rFonts w:ascii="Y2kIRTz1+FangSong" w:eastAsia="Y2kIRTz1+FangSong" w:hAnsi="Y2kIRTz1+FangSong"/>
                <w:color w:val="000000"/>
              </w:rPr>
              <w:t>讯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作</w:t>
            </w:r>
            <w:r>
              <w:rPr>
                <w:rFonts w:ascii="Y2kIRTz1+FangSong" w:eastAsia="Y2kIRTz1+FangSong" w:hAnsi="Y2kIRTz1+FangSong"/>
                <w:color w:val="000000"/>
              </w:rPr>
              <w:t>者</w:t>
            </w:r>
            <w:r>
              <w:rPr>
                <w:rFonts w:ascii="9n4wAoe0+TimesNewRomanPSMT" w:eastAsia="9n4wAoe0+TimesNewRomanPSMT" w:hAnsi="9n4wAoe0+TimesNewRomanPSMT"/>
                <w:color w:val="000000"/>
              </w:rPr>
              <w:t>&gt;</w:t>
            </w:r>
          </w:p>
        </w:tc>
      </w:tr>
      <w:tr w:rsidR="00A665E6" w14:paraId="460472DF" w14:textId="77777777" w:rsidTr="00A665E6">
        <w:trPr>
          <w:trHeight w:val="567"/>
        </w:trPr>
        <w:tc>
          <w:tcPr>
            <w:tcW w:w="1809" w:type="dxa"/>
            <w:vMerge/>
            <w:vAlign w:val="center"/>
          </w:tcPr>
          <w:p w14:paraId="0C3BA1D2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66BB99B4" w14:textId="77777777" w:rsidR="00A665E6" w:rsidRPr="008F2F61" w:rsidRDefault="00A665E6" w:rsidP="00A665E6">
            <w:pPr>
              <w:widowControl/>
              <w:autoSpaceDE w:val="0"/>
              <w:autoSpaceDN w:val="0"/>
              <w:jc w:val="left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/>
                <w:color w:val="000000"/>
              </w:rPr>
              <w:t>专</w:t>
            </w:r>
            <w:r>
              <w:rPr>
                <w:rFonts w:ascii="Y2kIRTz1+FangSong" w:eastAsia="Y2kIRTz1+FangSong" w:hAnsi="Y2kIRTz1+FangSong"/>
                <w:color w:val="000000"/>
                <w:spacing w:val="52"/>
              </w:rPr>
              <w:t>著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3</w:t>
            </w:r>
            <w:r>
              <w:rPr>
                <w:rFonts w:ascii="Y2kIRTz1+FangSong" w:eastAsia="Y2kIRTz1+FangSong" w:hAnsi="Y2kIRTz1+FangSong"/>
                <w:color w:val="000000"/>
              </w:rPr>
              <w:t>：</w:t>
            </w:r>
            <w:r>
              <w:rPr>
                <w:rFonts w:ascii="9n4wAoe0+TimesNewRomanPSMT" w:eastAsia="9n4wAoe0+TimesNewRomanPSMT" w:hAnsi="9n4wAoe0+TimesNewRomanPSMT"/>
                <w:color w:val="000000"/>
                <w:spacing w:val="2"/>
              </w:rPr>
              <w:t>&lt;</w:t>
            </w:r>
            <w:r>
              <w:rPr>
                <w:rFonts w:ascii="Y2kIRTz1+FangSong" w:eastAsia="Y2kIRTz1+FangSong" w:hAnsi="Y2kIRTz1+FangSong"/>
                <w:color w:val="000000"/>
              </w:rPr>
              <w:t>名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称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出</w:t>
            </w:r>
            <w:r>
              <w:rPr>
                <w:rFonts w:ascii="Y2kIRTz1+FangSong" w:eastAsia="Y2kIRTz1+FangSong" w:hAnsi="Y2kIRTz1+FangSong"/>
                <w:color w:val="000000"/>
              </w:rPr>
              <w:t>版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社</w:t>
            </w:r>
            <w:r>
              <w:rPr>
                <w:rFonts w:ascii="Y2kIRTz1+FangSong" w:eastAsia="Y2kIRTz1+FangSong" w:hAnsi="Y2kIRTz1+FangSong"/>
                <w:color w:val="000000"/>
              </w:rPr>
              <w:t>、发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表</w:t>
            </w:r>
            <w:r>
              <w:rPr>
                <w:rFonts w:ascii="Y2kIRTz1+FangSong" w:eastAsia="Y2kIRTz1+FangSong" w:hAnsi="Y2kIRTz1+FangSong"/>
                <w:color w:val="000000"/>
              </w:rPr>
              <w:t>时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间、</w:t>
            </w:r>
            <w:r>
              <w:rPr>
                <w:rFonts w:ascii="Y2kIRTz1+FangSong" w:eastAsia="Y2kIRTz1+FangSong" w:hAnsi="Y2kIRTz1+FangSong"/>
                <w:color w:val="000000"/>
              </w:rPr>
              <w:t>主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编</w:t>
            </w:r>
            <w:r>
              <w:rPr>
                <w:rFonts w:ascii="Y2kIRTz1+FangSong" w:eastAsia="Y2kIRTz1+FangSong" w:hAnsi="Y2kIRTz1+FangSong"/>
                <w:color w:val="000000"/>
              </w:rPr>
              <w:t>、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副</w:t>
            </w:r>
            <w:r>
              <w:rPr>
                <w:rFonts w:ascii="Y2kIRTz1+FangSong" w:eastAsia="Y2kIRTz1+FangSong" w:hAnsi="Y2kIRTz1+FangSong"/>
                <w:color w:val="000000"/>
              </w:rPr>
              <w:t>主</w:t>
            </w:r>
            <w:r>
              <w:rPr>
                <w:rFonts w:ascii="Y2kIRTz1+FangSong" w:eastAsia="Y2kIRTz1+FangSong" w:hAnsi="Y2kIRTz1+FangSong"/>
                <w:color w:val="000000"/>
                <w:spacing w:val="2"/>
              </w:rPr>
              <w:t>编</w:t>
            </w:r>
            <w:r>
              <w:rPr>
                <w:rFonts w:ascii="9n4wAoe0+TimesNewRomanPSMT" w:eastAsia="9n4wAoe0+TimesNewRomanPSMT" w:hAnsi="9n4wAoe0+TimesNewRomanPSMT"/>
                <w:color w:val="000000"/>
              </w:rPr>
              <w:t>&gt;</w:t>
            </w:r>
          </w:p>
        </w:tc>
      </w:tr>
      <w:tr w:rsidR="00A665E6" w14:paraId="26A6D98C" w14:textId="77777777" w:rsidTr="00A665E6">
        <w:trPr>
          <w:trHeight w:val="567"/>
        </w:trPr>
        <w:tc>
          <w:tcPr>
            <w:tcW w:w="1809" w:type="dxa"/>
            <w:vMerge/>
            <w:vAlign w:val="center"/>
          </w:tcPr>
          <w:p w14:paraId="33B79EBE" w14:textId="77777777" w:rsidR="00A665E6" w:rsidRDefault="00A665E6" w:rsidP="00A665E6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2651AEAD" w14:textId="77777777" w:rsidR="00A665E6" w:rsidRPr="008F2F61" w:rsidRDefault="00A665E6" w:rsidP="00A665E6">
            <w:pPr>
              <w:widowControl/>
              <w:autoSpaceDE w:val="0"/>
              <w:autoSpaceDN w:val="0"/>
              <w:jc w:val="left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9n4wAoe0+TimesNewRomanPSMT" w:eastAsia="9n4wAoe0+TimesNewRomanPSMT" w:hAnsi="9n4wAoe0+TimesNewRomanPSMT"/>
                <w:color w:val="000000"/>
              </w:rPr>
              <w:t>…</w:t>
            </w:r>
          </w:p>
        </w:tc>
      </w:tr>
      <w:tr w:rsidR="00133D63" w:rsidRPr="00A665E6" w14:paraId="6226A69D" w14:textId="77777777" w:rsidTr="00133D63">
        <w:trPr>
          <w:trHeight w:val="567"/>
        </w:trPr>
        <w:tc>
          <w:tcPr>
            <w:tcW w:w="1809" w:type="dxa"/>
            <w:vMerge w:val="restart"/>
            <w:vAlign w:val="center"/>
          </w:tcPr>
          <w:p w14:paraId="70F40862" w14:textId="26C5B06F" w:rsidR="00133D63" w:rsidRPr="008F2F61" w:rsidRDefault="00133D63" w:rsidP="00133D63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知识产权名称</w:t>
            </w:r>
          </w:p>
        </w:tc>
        <w:tc>
          <w:tcPr>
            <w:tcW w:w="7938" w:type="dxa"/>
            <w:vAlign w:val="center"/>
          </w:tcPr>
          <w:p w14:paraId="5CF29ABA" w14:textId="5CC45446" w:rsidR="00133D63" w:rsidRPr="00133D63" w:rsidRDefault="00133D63" w:rsidP="00133D63">
            <w:pPr>
              <w:widowControl/>
              <w:autoSpaceDE w:val="0"/>
              <w:autoSpaceDN w:val="0"/>
              <w:rPr>
                <w:rFonts w:ascii="Y2kIRTz1+FangSong" w:eastAsia="Y2kIRTz1+FangSong" w:hAnsi="Y2kIRTz1+FangSong" w:hint="eastAsia"/>
                <w:color w:val="000000"/>
              </w:rPr>
            </w:pPr>
            <w:r w:rsidRPr="00133D63">
              <w:rPr>
                <w:rFonts w:ascii="Y2kIRTz1+FangSong" w:eastAsia="Y2kIRTz1+FangSong" w:hAnsi="Y2kIRTz1+FangSong"/>
                <w:color w:val="000000"/>
              </w:rPr>
              <w:t>专利 1： &lt;</w:t>
            </w:r>
            <w:commentRangeStart w:id="5"/>
            <w:r w:rsidRPr="00133D63">
              <w:rPr>
                <w:rFonts w:ascii="Y2kIRTz1+FangSong" w:eastAsia="Y2kIRTz1+FangSong" w:hAnsi="Y2kIRTz1+FangSong"/>
                <w:color w:val="000000"/>
              </w:rPr>
              <w:t>名称&gt;（专利授权号、 发明人、 权利人</w:t>
            </w:r>
            <w:commentRangeEnd w:id="5"/>
            <w:r w:rsidR="00EE28E0">
              <w:rPr>
                <w:rStyle w:val="a4"/>
              </w:rPr>
              <w:commentReference w:id="5"/>
            </w:r>
            <w:r w:rsidRPr="00133D63">
              <w:rPr>
                <w:rFonts w:ascii="Y2kIRTz1+FangSong" w:eastAsia="Y2kIRTz1+FangSong" w:hAnsi="Y2kIRTz1+FangSong"/>
                <w:color w:val="000000"/>
              </w:rPr>
              <w:t>）</w:t>
            </w:r>
          </w:p>
        </w:tc>
      </w:tr>
      <w:tr w:rsidR="00133D63" w:rsidRPr="00A665E6" w14:paraId="574F8FBF" w14:textId="77777777" w:rsidTr="00133D63">
        <w:trPr>
          <w:trHeight w:val="567"/>
        </w:trPr>
        <w:tc>
          <w:tcPr>
            <w:tcW w:w="1809" w:type="dxa"/>
            <w:vMerge/>
            <w:vAlign w:val="center"/>
          </w:tcPr>
          <w:p w14:paraId="7FD2B517" w14:textId="77777777" w:rsidR="00133D63" w:rsidRDefault="00133D63" w:rsidP="00133D63">
            <w:pPr>
              <w:widowControl/>
              <w:autoSpaceDE w:val="0"/>
              <w:autoSpaceDN w:val="0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517A2E50" w14:textId="3AEE0418" w:rsidR="00133D63" w:rsidRPr="00133D63" w:rsidRDefault="00133D63" w:rsidP="00133D63">
            <w:pPr>
              <w:widowControl/>
              <w:autoSpaceDE w:val="0"/>
              <w:autoSpaceDN w:val="0"/>
              <w:rPr>
                <w:rFonts w:ascii="Y2kIRTz1+FangSong" w:eastAsia="Y2kIRTz1+FangSong" w:hAnsi="Y2kIRTz1+FangSong" w:hint="eastAsia"/>
                <w:color w:val="000000"/>
              </w:rPr>
            </w:pPr>
            <w:r w:rsidRPr="00133D63">
              <w:rPr>
                <w:rFonts w:ascii="Y2kIRTz1+FangSong" w:eastAsia="Y2kIRTz1+FangSong" w:hAnsi="Y2kIRTz1+FangSong"/>
                <w:color w:val="000000"/>
              </w:rPr>
              <w:t>专利 2： &lt;名称&gt;（专利授权号、 发明人、 权利人）</w:t>
            </w:r>
          </w:p>
        </w:tc>
      </w:tr>
      <w:tr w:rsidR="00133D63" w:rsidRPr="008F2F61" w14:paraId="24885BD2" w14:textId="77777777" w:rsidTr="00133D63">
        <w:trPr>
          <w:trHeight w:val="567"/>
        </w:trPr>
        <w:tc>
          <w:tcPr>
            <w:tcW w:w="1809" w:type="dxa"/>
            <w:vMerge/>
            <w:vAlign w:val="center"/>
          </w:tcPr>
          <w:p w14:paraId="224A86AD" w14:textId="77777777" w:rsidR="00133D63" w:rsidRDefault="00133D63" w:rsidP="00133D63">
            <w:pPr>
              <w:widowControl/>
              <w:autoSpaceDE w:val="0"/>
              <w:autoSpaceDN w:val="0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938" w:type="dxa"/>
            <w:vAlign w:val="center"/>
          </w:tcPr>
          <w:p w14:paraId="201D7118" w14:textId="4764C070" w:rsidR="00133D63" w:rsidRPr="00133D63" w:rsidRDefault="00133D63" w:rsidP="00133D63">
            <w:pPr>
              <w:widowControl/>
              <w:autoSpaceDE w:val="0"/>
              <w:autoSpaceDN w:val="0"/>
              <w:rPr>
                <w:rFonts w:ascii="Y2kIRTz1+FangSong" w:eastAsia="Y2kIRTz1+FangSong" w:hAnsi="Y2kIRTz1+FangSong" w:hint="eastAsia"/>
                <w:color w:val="000000"/>
              </w:rPr>
            </w:pPr>
            <w:r w:rsidRPr="00133D63">
              <w:rPr>
                <w:rFonts w:ascii="Y2kIRTz1+FangSong" w:eastAsia="Y2kIRTz1+FangSong" w:hAnsi="Y2kIRTz1+FangSong"/>
                <w:color w:val="000000"/>
              </w:rPr>
              <w:t>软件著作权 3： &lt;名称&gt;（软件登记号、 著作权人）</w:t>
            </w:r>
          </w:p>
        </w:tc>
      </w:tr>
    </w:tbl>
    <w:p w14:paraId="69F49A43" w14:textId="77777777" w:rsidR="0052072E" w:rsidRPr="00133D63" w:rsidRDefault="0052072E">
      <w:pPr>
        <w:rPr>
          <w:rFonts w:eastAsia="宋体"/>
        </w:rPr>
      </w:pPr>
    </w:p>
    <w:p w14:paraId="67CEE457" w14:textId="77777777" w:rsidR="00E81C3B" w:rsidRDefault="00E81C3B">
      <w:pPr>
        <w:rPr>
          <w:rFonts w:eastAsia="宋体"/>
        </w:rPr>
      </w:pPr>
    </w:p>
    <w:p w14:paraId="071ABBF2" w14:textId="77777777" w:rsidR="00E81C3B" w:rsidRDefault="00E81C3B">
      <w:pPr>
        <w:rPr>
          <w:rFonts w:eastAsia="宋体"/>
        </w:rPr>
      </w:pPr>
    </w:p>
    <w:p w14:paraId="27A8DA54" w14:textId="77777777" w:rsidR="00E81C3B" w:rsidRDefault="00E81C3B">
      <w:pPr>
        <w:rPr>
          <w:rFonts w:eastAsia="宋体"/>
        </w:rPr>
      </w:pPr>
    </w:p>
    <w:p w14:paraId="13CC90D3" w14:textId="77777777" w:rsidR="00E81C3B" w:rsidRDefault="00E81C3B">
      <w:pPr>
        <w:rPr>
          <w:rFonts w:eastAsia="宋体"/>
        </w:rPr>
      </w:pPr>
    </w:p>
    <w:p w14:paraId="29DCACFF" w14:textId="77777777" w:rsidR="00E81C3B" w:rsidRDefault="00E81C3B">
      <w:pPr>
        <w:rPr>
          <w:rFonts w:eastAsia="宋体"/>
        </w:rPr>
      </w:pPr>
    </w:p>
    <w:p w14:paraId="11E56AE9" w14:textId="77777777" w:rsidR="00E81C3B" w:rsidRDefault="00E81C3B">
      <w:pPr>
        <w:rPr>
          <w:rFonts w:eastAsia="宋体"/>
        </w:rPr>
      </w:pPr>
    </w:p>
    <w:p w14:paraId="29432FEF" w14:textId="77777777" w:rsidR="00E81C3B" w:rsidRDefault="00E81C3B">
      <w:pPr>
        <w:rPr>
          <w:rFonts w:eastAsia="宋体"/>
        </w:rPr>
      </w:pPr>
    </w:p>
    <w:p w14:paraId="11929BA6" w14:textId="77777777" w:rsidR="00E81C3B" w:rsidRDefault="00E81C3B">
      <w:pPr>
        <w:rPr>
          <w:rFonts w:eastAsia="宋体"/>
        </w:rPr>
      </w:pPr>
    </w:p>
    <w:p w14:paraId="4069EF25" w14:textId="77777777" w:rsidR="00E81C3B" w:rsidRDefault="00E81C3B">
      <w:pPr>
        <w:rPr>
          <w:rFonts w:eastAsia="宋体"/>
        </w:rPr>
      </w:pPr>
    </w:p>
    <w:p w14:paraId="3B082EFD" w14:textId="77777777" w:rsidR="00E81C3B" w:rsidRDefault="00E81C3B">
      <w:pPr>
        <w:rPr>
          <w:rFonts w:eastAsia="宋体"/>
        </w:rPr>
      </w:pPr>
    </w:p>
    <w:p w14:paraId="43FF83DD" w14:textId="77777777" w:rsidR="00E81C3B" w:rsidRDefault="00E81C3B">
      <w:pPr>
        <w:rPr>
          <w:rFonts w:eastAsia="宋体"/>
        </w:rPr>
      </w:pPr>
    </w:p>
    <w:p w14:paraId="3C729AF7" w14:textId="77777777" w:rsidR="00E81C3B" w:rsidRDefault="00E81C3B">
      <w:pPr>
        <w:rPr>
          <w:rFonts w:eastAsia="宋体"/>
        </w:rPr>
      </w:pPr>
    </w:p>
    <w:p w14:paraId="13AFBBDE" w14:textId="77777777" w:rsidR="00E81C3B" w:rsidRDefault="00E81C3B">
      <w:pPr>
        <w:rPr>
          <w:rFonts w:eastAsia="宋体"/>
        </w:rPr>
      </w:pPr>
    </w:p>
    <w:p w14:paraId="57C6E7B9" w14:textId="77777777" w:rsidR="00E81C3B" w:rsidRDefault="00E81C3B">
      <w:pPr>
        <w:rPr>
          <w:rFonts w:eastAsia="宋体"/>
        </w:rPr>
      </w:pPr>
    </w:p>
    <w:p w14:paraId="04B48744" w14:textId="77777777" w:rsidR="00E81C3B" w:rsidRDefault="00E81C3B">
      <w:pPr>
        <w:rPr>
          <w:rFonts w:eastAsia="宋体"/>
        </w:rPr>
      </w:pPr>
    </w:p>
    <w:p w14:paraId="1CB5F420" w14:textId="77777777" w:rsidR="00E81C3B" w:rsidRDefault="00E81C3B">
      <w:pPr>
        <w:rPr>
          <w:rFonts w:eastAsia="宋体"/>
        </w:rPr>
      </w:pPr>
    </w:p>
    <w:p w14:paraId="0B6340DA" w14:textId="77777777" w:rsidR="00E81C3B" w:rsidRPr="00E81C3B" w:rsidRDefault="00E81C3B">
      <w:pPr>
        <w:rPr>
          <w:rFonts w:eastAsia="宋体"/>
        </w:rPr>
      </w:pPr>
    </w:p>
    <w:tbl>
      <w:tblPr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2680"/>
        <w:gridCol w:w="1980"/>
        <w:gridCol w:w="2440"/>
      </w:tblGrid>
      <w:tr w:rsidR="00060294" w14:paraId="77172A27" w14:textId="77777777">
        <w:trPr>
          <w:trHeight w:hRule="exact" w:val="354"/>
        </w:trPr>
        <w:tc>
          <w:tcPr>
            <w:tcW w:w="2680" w:type="dxa"/>
            <w:tcMar>
              <w:left w:w="0" w:type="dxa"/>
              <w:right w:w="0" w:type="dxa"/>
            </w:tcMar>
          </w:tcPr>
          <w:p w14:paraId="79BB9AC6" w14:textId="77777777" w:rsidR="00060294" w:rsidRDefault="007A609B">
            <w:pPr>
              <w:widowControl/>
              <w:autoSpaceDE w:val="0"/>
              <w:autoSpaceDN w:val="0"/>
              <w:spacing w:before="92" w:line="282" w:lineRule="exact"/>
              <w:ind w:left="142"/>
              <w:jc w:val="left"/>
            </w:pPr>
            <w:r>
              <w:rPr>
                <w:rFonts w:ascii="Mdkdmhle+SimSun" w:eastAsia="Mdkdmhle+SimSun" w:hAnsi="Mdkdmhle+SimSun"/>
                <w:color w:val="000000"/>
                <w:sz w:val="28"/>
              </w:rPr>
              <w:t>-</w:t>
            </w:r>
            <w:r>
              <w:rPr>
                <w:rFonts w:ascii="Arial" w:eastAsia="Arial" w:hAnsi="Arial"/>
                <w:color w:val="000000"/>
                <w:spacing w:val="60"/>
                <w:sz w:val="28"/>
              </w:rPr>
              <w:t xml:space="preserve"> </w:t>
            </w:r>
            <w:r>
              <w:rPr>
                <w:rFonts w:ascii="Mdkdmhle+SimSun" w:eastAsia="Mdkdmhle+SimSun" w:hAnsi="Mdkdmhle+SimSun"/>
                <w:color w:val="000000"/>
                <w:sz w:val="28"/>
              </w:rPr>
              <w:t>2</w:t>
            </w:r>
            <w:r>
              <w:rPr>
                <w:rFonts w:ascii="Arial" w:eastAsia="Arial" w:hAnsi="Arial"/>
                <w:color w:val="000000"/>
                <w:spacing w:val="62"/>
                <w:sz w:val="28"/>
              </w:rPr>
              <w:t xml:space="preserve"> </w:t>
            </w:r>
            <w:r>
              <w:rPr>
                <w:rFonts w:ascii="Mdkdmhle+SimSun" w:eastAsia="Mdkdmhle+SimSun" w:hAnsi="Mdkdmhle+SimSun"/>
                <w:color w:val="000000"/>
                <w:sz w:val="28"/>
              </w:rPr>
              <w:t>-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</w:tcPr>
          <w:p w14:paraId="2D2D84E2" w14:textId="77777777" w:rsidR="00060294" w:rsidRDefault="007A609B">
            <w:pPr>
              <w:widowControl/>
              <w:autoSpaceDE w:val="0"/>
              <w:autoSpaceDN w:val="0"/>
              <w:spacing w:before="60" w:line="200" w:lineRule="exact"/>
              <w:ind w:right="74"/>
              <w:jc w:val="right"/>
            </w:pPr>
            <w:r>
              <w:rPr>
                <w:rFonts w:ascii="9n4wAoe0+TimesNewRomanPSMT" w:eastAsia="9n4wAoe0+TimesNewRomanPSMT" w:hAnsi="9n4wAoe0+TimesNewRomanPSMT"/>
                <w:color w:val="000000"/>
                <w:sz w:val="18"/>
              </w:rPr>
              <w:t>-</w:t>
            </w:r>
          </w:p>
        </w:tc>
        <w:tc>
          <w:tcPr>
            <w:tcW w:w="2440" w:type="dxa"/>
            <w:tcMar>
              <w:left w:w="0" w:type="dxa"/>
              <w:right w:w="0" w:type="dxa"/>
            </w:tcMar>
          </w:tcPr>
          <w:p w14:paraId="464F9BC2" w14:textId="77777777" w:rsidR="00060294" w:rsidRDefault="007A609B">
            <w:pPr>
              <w:widowControl/>
              <w:autoSpaceDE w:val="0"/>
              <w:autoSpaceDN w:val="0"/>
              <w:spacing w:before="60" w:line="200" w:lineRule="exact"/>
              <w:ind w:left="104"/>
              <w:jc w:val="left"/>
            </w:pPr>
            <w:r>
              <w:rPr>
                <w:rFonts w:ascii="9n4wAoe0+TimesNewRomanPSMT" w:eastAsia="9n4wAoe0+TimesNewRomanPSMT" w:hAnsi="9n4wAoe0+TimesNewRomanPSMT"/>
                <w:color w:val="000000"/>
                <w:sz w:val="18"/>
              </w:rPr>
              <w:t>-</w:t>
            </w:r>
          </w:p>
        </w:tc>
      </w:tr>
    </w:tbl>
    <w:p w14:paraId="4EB921B6" w14:textId="77777777" w:rsidR="00060294" w:rsidRDefault="00060294">
      <w:pPr>
        <w:widowControl/>
        <w:autoSpaceDE w:val="0"/>
        <w:autoSpaceDN w:val="0"/>
        <w:spacing w:line="14" w:lineRule="exact"/>
      </w:pPr>
    </w:p>
    <w:p w14:paraId="2F4F3396" w14:textId="77777777" w:rsidR="00060294" w:rsidRDefault="00060294">
      <w:pPr>
        <w:sectPr w:rsidR="00060294">
          <w:pgSz w:w="11906" w:h="17238"/>
          <w:pgMar w:top="1012" w:right="934" w:bottom="440" w:left="1440" w:header="720" w:footer="720" w:gutter="0"/>
          <w:cols w:space="720" w:equalWidth="0">
            <w:col w:w="9532" w:space="0"/>
          </w:cols>
          <w:docGrid w:linePitch="360"/>
        </w:sectPr>
      </w:pPr>
    </w:p>
    <w:p w14:paraId="0C7ACD9F" w14:textId="77777777" w:rsidR="00060294" w:rsidRDefault="00060294">
      <w:pPr>
        <w:widowControl/>
        <w:autoSpaceDE w:val="0"/>
        <w:autoSpaceDN w:val="0"/>
        <w:spacing w:before="792" w:line="220" w:lineRule="exact"/>
      </w:pPr>
    </w:p>
    <w:p w14:paraId="5E2F1537" w14:textId="77777777" w:rsidR="00060294" w:rsidRDefault="007A609B">
      <w:pPr>
        <w:widowControl/>
        <w:autoSpaceDE w:val="0"/>
        <w:autoSpaceDN w:val="0"/>
        <w:spacing w:line="400" w:lineRule="exact"/>
        <w:ind w:left="2042"/>
        <w:jc w:val="left"/>
      </w:pPr>
      <w:r>
        <w:rPr>
          <w:rFonts w:ascii="LlEL5NUK+TimesNewRomanPS" w:eastAsia="LlEL5NUK+TimesNewRomanPS" w:hAnsi="LlEL5NUK+TimesNewRomanPS"/>
          <w:color w:val="000000"/>
          <w:sz w:val="36"/>
        </w:rPr>
        <w:t>202</w:t>
      </w:r>
      <w:r>
        <w:rPr>
          <w:rFonts w:ascii="LlEL5NUK+TimesNewRomanPS" w:eastAsia="LlEL5NUK+TimesNewRomanPS" w:hAnsi="LlEL5NUK+TimesNewRomanPS"/>
          <w:color w:val="000000"/>
          <w:spacing w:val="90"/>
          <w:sz w:val="36"/>
        </w:rPr>
        <w:t>4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年</w:t>
      </w:r>
      <w:r>
        <w:rPr>
          <w:rFonts w:ascii="Mdkdmhle+SimSun" w:eastAsia="Mdkdmhle+SimSun" w:hAnsi="Mdkdmhle+SimSun"/>
          <w:b/>
          <w:color w:val="000000"/>
          <w:sz w:val="36"/>
        </w:rPr>
        <w:t>度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广</w:t>
      </w:r>
      <w:r>
        <w:rPr>
          <w:rFonts w:ascii="Mdkdmhle+SimSun" w:eastAsia="Mdkdmhle+SimSun" w:hAnsi="Mdkdmhle+SimSun"/>
          <w:b/>
          <w:color w:val="000000"/>
          <w:sz w:val="36"/>
        </w:rPr>
        <w:t>东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省科</w:t>
      </w:r>
      <w:r>
        <w:rPr>
          <w:rFonts w:ascii="Mdkdmhle+SimSun" w:eastAsia="Mdkdmhle+SimSun" w:hAnsi="Mdkdmhle+SimSun"/>
          <w:b/>
          <w:color w:val="000000"/>
          <w:sz w:val="36"/>
        </w:rPr>
        <w:t>学</w:t>
      </w:r>
      <w:r>
        <w:rPr>
          <w:rFonts w:ascii="Mdkdmhle+SimSun" w:eastAsia="Mdkdmhle+SimSun" w:hAnsi="Mdkdmhle+SimSun"/>
          <w:b/>
          <w:color w:val="000000"/>
          <w:spacing w:val="4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z w:val="36"/>
        </w:rPr>
        <w:t>术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奖</w:t>
      </w:r>
      <w:r>
        <w:rPr>
          <w:rFonts w:ascii="Mdkdmhle+SimSun" w:eastAsia="Mdkdmhle+SimSun" w:hAnsi="Mdkdmhle+SimSun"/>
          <w:b/>
          <w:color w:val="000000"/>
          <w:sz w:val="36"/>
        </w:rPr>
        <w:t>公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示</w:t>
      </w:r>
      <w:r>
        <w:rPr>
          <w:rFonts w:ascii="Mdkdmhle+SimSun" w:eastAsia="Mdkdmhle+SimSun" w:hAnsi="Mdkdmhle+SimSun"/>
          <w:b/>
          <w:color w:val="000000"/>
          <w:sz w:val="36"/>
        </w:rPr>
        <w:t>表</w:t>
      </w:r>
    </w:p>
    <w:p w14:paraId="4F4DD19F" w14:textId="77777777" w:rsidR="00385841" w:rsidRDefault="007A609B" w:rsidP="00385841">
      <w:pPr>
        <w:widowControl/>
        <w:autoSpaceDE w:val="0"/>
        <w:autoSpaceDN w:val="0"/>
        <w:spacing w:before="80" w:line="360" w:lineRule="exact"/>
        <w:ind w:right="2930"/>
        <w:jc w:val="right"/>
        <w:rPr>
          <w:rFonts w:ascii="Mdkdmhle+SimSun" w:eastAsia="Mdkdmhle+SimSun" w:hAnsi="Mdkdmhle+SimSun" w:hint="eastAsia"/>
          <w:b/>
          <w:color w:val="000000"/>
          <w:sz w:val="36"/>
        </w:rPr>
      </w:pPr>
      <w:r>
        <w:rPr>
          <w:rFonts w:ascii="Mdkdmhle+SimSun" w:eastAsia="Mdkdmhle+SimSun" w:hAnsi="Mdkdmhle+SimSun"/>
          <w:b/>
          <w:color w:val="000000"/>
          <w:spacing w:val="2"/>
          <w:sz w:val="36"/>
        </w:rPr>
        <w:t>（</w:t>
      </w:r>
      <w:r>
        <w:rPr>
          <w:rFonts w:ascii="Mdkdmhle+SimSun" w:eastAsia="Mdkdmhle+SimSun" w:hAnsi="Mdkdmhle+SimSun"/>
          <w:b/>
          <w:color w:val="000000"/>
          <w:sz w:val="36"/>
        </w:rPr>
        <w:t>科</w:t>
      </w:r>
      <w:r>
        <w:rPr>
          <w:rFonts w:ascii="Mdkdmhle+SimSun" w:eastAsia="Mdkdmhle+SimSun" w:hAnsi="Mdkdmhle+SimSun"/>
          <w:b/>
          <w:color w:val="000000"/>
          <w:spacing w:val="4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z w:val="36"/>
        </w:rPr>
        <w:t>合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作奖</w:t>
      </w:r>
      <w:r>
        <w:rPr>
          <w:rFonts w:ascii="Mdkdmhle+SimSun" w:eastAsia="Mdkdmhle+SimSun" w:hAnsi="Mdkdmhle+SimSun"/>
          <w:b/>
          <w:color w:val="000000"/>
          <w:sz w:val="36"/>
        </w:rPr>
        <w:t>格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式</w:t>
      </w:r>
      <w:r>
        <w:rPr>
          <w:rFonts w:ascii="Mdkdmhle+SimSun" w:eastAsia="Mdkdmhle+SimSun" w:hAnsi="Mdkdmhle+SimSun"/>
          <w:b/>
          <w:color w:val="000000"/>
          <w:sz w:val="36"/>
        </w:rPr>
        <w:t>）</w:t>
      </w:r>
    </w:p>
    <w:p w14:paraId="776F9727" w14:textId="77777777" w:rsidR="00385841" w:rsidRDefault="00385841" w:rsidP="00385841">
      <w:pPr>
        <w:widowControl/>
        <w:jc w:val="left"/>
        <w:rPr>
          <w:rFonts w:ascii="9n4wAoe0+TimesNewRomanPSMT" w:eastAsia="9n4wAoe0+TimesNewRomanPSMT" w:hAnsi="9n4wAoe0+TimesNewRomanPSMT" w:hint="eastAsia"/>
          <w:color w:val="000000"/>
        </w:rPr>
      </w:pP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2093"/>
        <w:gridCol w:w="3402"/>
        <w:gridCol w:w="2126"/>
        <w:gridCol w:w="1941"/>
      </w:tblGrid>
      <w:tr w:rsidR="00385841" w14:paraId="10FC4F94" w14:textId="77777777" w:rsidTr="008E6FD7">
        <w:trPr>
          <w:trHeight w:val="624"/>
        </w:trPr>
        <w:tc>
          <w:tcPr>
            <w:tcW w:w="2093" w:type="dxa"/>
            <w:vAlign w:val="center"/>
          </w:tcPr>
          <w:p w14:paraId="0F069D92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候选人</w:t>
            </w: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姓名</w:t>
            </w:r>
          </w:p>
          <w:p w14:paraId="0BD79AD2" w14:textId="77777777" w:rsidR="00385841" w:rsidRP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ascii="Cambria" w:eastAsia="Y2kIRTz1+FangSong" w:hAnsi="Cambria"/>
                <w:b/>
                <w:color w:val="000000"/>
                <w:spacing w:val="2"/>
              </w:rPr>
            </w:pPr>
            <w:r>
              <w:rPr>
                <w:rFonts w:ascii="Cambria" w:eastAsia="Y2kIRTz1+FangSong" w:hAnsi="Cambria" w:hint="eastAsia"/>
                <w:b/>
                <w:color w:val="000000"/>
                <w:spacing w:val="2"/>
              </w:rPr>
              <w:t>（候选组织名称）</w:t>
            </w:r>
          </w:p>
        </w:tc>
        <w:tc>
          <w:tcPr>
            <w:tcW w:w="3402" w:type="dxa"/>
            <w:vAlign w:val="center"/>
          </w:tcPr>
          <w:p w14:paraId="695B2747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2126" w:type="dxa"/>
            <w:vAlign w:val="center"/>
          </w:tcPr>
          <w:p w14:paraId="68FEC973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所在地区或国家</w:t>
            </w:r>
          </w:p>
          <w:p w14:paraId="118327E2" w14:textId="77777777" w:rsidR="00385841" w:rsidRPr="008F2F6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（所在省份或国籍）</w:t>
            </w:r>
          </w:p>
        </w:tc>
        <w:tc>
          <w:tcPr>
            <w:tcW w:w="1941" w:type="dxa"/>
            <w:vAlign w:val="center"/>
          </w:tcPr>
          <w:p w14:paraId="6F9DBA2D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385841" w14:paraId="7BECB77F" w14:textId="77777777" w:rsidTr="008E6FD7">
        <w:trPr>
          <w:trHeight w:val="567"/>
        </w:trPr>
        <w:tc>
          <w:tcPr>
            <w:tcW w:w="2093" w:type="dxa"/>
            <w:vAlign w:val="center"/>
          </w:tcPr>
          <w:p w14:paraId="3A85A4BA" w14:textId="77777777" w:rsidR="00385841" w:rsidRPr="008F2F6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候选人（组织）工作单位</w:t>
            </w:r>
          </w:p>
        </w:tc>
        <w:tc>
          <w:tcPr>
            <w:tcW w:w="7469" w:type="dxa"/>
            <w:gridSpan w:val="3"/>
            <w:vAlign w:val="center"/>
          </w:tcPr>
          <w:p w14:paraId="340D43BF" w14:textId="77777777" w:rsidR="00385841" w:rsidRP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385841" w14:paraId="5BE939D2" w14:textId="77777777" w:rsidTr="008E6FD7">
        <w:trPr>
          <w:trHeight w:val="567"/>
        </w:trPr>
        <w:tc>
          <w:tcPr>
            <w:tcW w:w="2093" w:type="dxa"/>
            <w:vAlign w:val="center"/>
          </w:tcPr>
          <w:p w14:paraId="43487D6B" w14:textId="77777777" w:rsidR="00385841" w:rsidRPr="008F2F6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提名者</w:t>
            </w:r>
          </w:p>
        </w:tc>
        <w:tc>
          <w:tcPr>
            <w:tcW w:w="7469" w:type="dxa"/>
            <w:gridSpan w:val="3"/>
            <w:vAlign w:val="center"/>
          </w:tcPr>
          <w:p w14:paraId="4F005C7E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385841" w14:paraId="6C84CAF0" w14:textId="77777777" w:rsidTr="008E6FD7">
        <w:trPr>
          <w:trHeight w:val="1556"/>
        </w:trPr>
        <w:tc>
          <w:tcPr>
            <w:tcW w:w="2093" w:type="dxa"/>
            <w:vAlign w:val="center"/>
          </w:tcPr>
          <w:p w14:paraId="1D5C0449" w14:textId="77777777" w:rsidR="00385841" w:rsidRPr="008F2F6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提名意见</w:t>
            </w:r>
          </w:p>
        </w:tc>
        <w:tc>
          <w:tcPr>
            <w:tcW w:w="7469" w:type="dxa"/>
            <w:gridSpan w:val="3"/>
            <w:vAlign w:val="center"/>
          </w:tcPr>
          <w:p w14:paraId="6E1D1392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385841" w14:paraId="095425E0" w14:textId="77777777" w:rsidTr="008E6FD7">
        <w:trPr>
          <w:trHeight w:val="1686"/>
        </w:trPr>
        <w:tc>
          <w:tcPr>
            <w:tcW w:w="2093" w:type="dxa"/>
            <w:vAlign w:val="center"/>
          </w:tcPr>
          <w:p w14:paraId="3D6A3F9D" w14:textId="77777777" w:rsidR="00385841" w:rsidRPr="008F2F6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候选</w:t>
            </w:r>
            <w:bookmarkStart w:id="6" w:name="OLE_LINK5"/>
            <w:bookmarkStart w:id="7" w:name="OLE_LINK6"/>
            <w:bookmarkStart w:id="8" w:name="OLE_LINK7"/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人（组织）简历及学</w:t>
            </w:r>
            <w:bookmarkEnd w:id="6"/>
            <w:bookmarkEnd w:id="7"/>
            <w:bookmarkEnd w:id="8"/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术地位</w:t>
            </w:r>
          </w:p>
        </w:tc>
        <w:tc>
          <w:tcPr>
            <w:tcW w:w="7469" w:type="dxa"/>
            <w:gridSpan w:val="3"/>
            <w:vAlign w:val="center"/>
          </w:tcPr>
          <w:p w14:paraId="30174F90" w14:textId="77777777" w:rsidR="00385841" w:rsidRP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385841" w14:paraId="35A51623" w14:textId="77777777" w:rsidTr="008E6FD7">
        <w:trPr>
          <w:trHeight w:val="1686"/>
        </w:trPr>
        <w:tc>
          <w:tcPr>
            <w:tcW w:w="2093" w:type="dxa"/>
            <w:vAlign w:val="center"/>
          </w:tcPr>
          <w:p w14:paraId="7C3DBEB0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对促进广东省科学技术事业做出的主要贡献</w:t>
            </w:r>
          </w:p>
        </w:tc>
        <w:tc>
          <w:tcPr>
            <w:tcW w:w="7469" w:type="dxa"/>
            <w:gridSpan w:val="3"/>
            <w:vAlign w:val="center"/>
          </w:tcPr>
          <w:p w14:paraId="67C96E9B" w14:textId="77777777" w:rsidR="00385841" w:rsidRP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385841" w14:paraId="5F6D7CC2" w14:textId="77777777" w:rsidTr="008E6FD7">
        <w:trPr>
          <w:trHeight w:val="567"/>
        </w:trPr>
        <w:tc>
          <w:tcPr>
            <w:tcW w:w="2093" w:type="dxa"/>
            <w:vMerge w:val="restart"/>
            <w:vAlign w:val="center"/>
          </w:tcPr>
          <w:p w14:paraId="194F10C9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与广东省合作</w:t>
            </w:r>
          </w:p>
          <w:p w14:paraId="0943C138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的单位</w:t>
            </w:r>
          </w:p>
        </w:tc>
        <w:tc>
          <w:tcPr>
            <w:tcW w:w="7469" w:type="dxa"/>
            <w:gridSpan w:val="3"/>
            <w:vAlign w:val="center"/>
          </w:tcPr>
          <w:p w14:paraId="07583ECA" w14:textId="77777777" w:rsidR="00385841" w:rsidRPr="00385841" w:rsidRDefault="00385841" w:rsidP="008E6FD7">
            <w:pPr>
              <w:widowControl/>
              <w:autoSpaceDE w:val="0"/>
              <w:autoSpaceDN w:val="0"/>
              <w:jc w:val="left"/>
              <w:rPr>
                <w:rFonts w:eastAsia="宋体"/>
              </w:rPr>
            </w:pPr>
            <w:bookmarkStart w:id="9" w:name="OLE_LINK8"/>
            <w:bookmarkStart w:id="10" w:name="OLE_LINK9"/>
            <w:r>
              <w:rPr>
                <w:rFonts w:ascii="Y2kIRTz1+FangSong" w:eastAsia="Y2kIRTz1+FangSong" w:hAnsi="Y2kIRTz1+FangSong"/>
                <w:color w:val="000000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  <w:spacing w:val="52"/>
              </w:rPr>
              <w:t>位</w:t>
            </w:r>
            <w:r>
              <w:rPr>
                <w:rFonts w:ascii="9n4wAoe0+TimesNewRomanPSMT" w:eastAsia="9n4wAoe0+TimesNewRomanPSMT" w:hAnsi="9n4wAoe0+TimesNewRomanPSMT"/>
                <w:color w:val="000000"/>
              </w:rPr>
              <w:t>1</w:t>
            </w:r>
            <w:bookmarkEnd w:id="9"/>
            <w:bookmarkEnd w:id="10"/>
          </w:p>
        </w:tc>
      </w:tr>
      <w:tr w:rsidR="00385841" w14:paraId="4167D038" w14:textId="77777777" w:rsidTr="008E6FD7">
        <w:trPr>
          <w:trHeight w:val="567"/>
        </w:trPr>
        <w:tc>
          <w:tcPr>
            <w:tcW w:w="2093" w:type="dxa"/>
            <w:vMerge/>
            <w:vAlign w:val="center"/>
          </w:tcPr>
          <w:p w14:paraId="06581338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469" w:type="dxa"/>
            <w:gridSpan w:val="3"/>
            <w:vAlign w:val="center"/>
          </w:tcPr>
          <w:p w14:paraId="7BE5FEAB" w14:textId="77777777" w:rsidR="00385841" w:rsidRPr="00385841" w:rsidRDefault="00385841" w:rsidP="008E6FD7">
            <w:pPr>
              <w:widowControl/>
              <w:autoSpaceDE w:val="0"/>
              <w:autoSpaceDN w:val="0"/>
              <w:rPr>
                <w:rFonts w:ascii="Cambria" w:eastAsia="宋体" w:hAnsi="Cambria"/>
              </w:rPr>
            </w:pPr>
            <w:r>
              <w:rPr>
                <w:rFonts w:ascii="Y2kIRTz1+FangSong" w:eastAsia="Y2kIRTz1+FangSong" w:hAnsi="Y2kIRTz1+FangSong"/>
                <w:color w:val="000000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  <w:spacing w:val="52"/>
              </w:rPr>
              <w:t>位</w:t>
            </w:r>
            <w:r>
              <w:rPr>
                <w:rFonts w:ascii="Cambria" w:eastAsia="Y2kIRTz1+FangSong" w:hAnsi="Cambria" w:hint="eastAsia"/>
                <w:color w:val="000000"/>
                <w:spacing w:val="52"/>
              </w:rPr>
              <w:t>2</w:t>
            </w:r>
          </w:p>
        </w:tc>
      </w:tr>
      <w:tr w:rsidR="00385841" w14:paraId="369E2768" w14:textId="77777777" w:rsidTr="008E6FD7">
        <w:trPr>
          <w:trHeight w:val="567"/>
        </w:trPr>
        <w:tc>
          <w:tcPr>
            <w:tcW w:w="2093" w:type="dxa"/>
            <w:vMerge/>
            <w:vAlign w:val="center"/>
          </w:tcPr>
          <w:p w14:paraId="46ABD5FA" w14:textId="77777777" w:rsidR="00385841" w:rsidRDefault="00385841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</w:p>
        </w:tc>
        <w:tc>
          <w:tcPr>
            <w:tcW w:w="7469" w:type="dxa"/>
            <w:gridSpan w:val="3"/>
            <w:vAlign w:val="center"/>
          </w:tcPr>
          <w:p w14:paraId="493CA54C" w14:textId="77777777" w:rsidR="00385841" w:rsidRPr="00385841" w:rsidRDefault="00385841" w:rsidP="008E6FD7">
            <w:pPr>
              <w:widowControl/>
              <w:autoSpaceDE w:val="0"/>
              <w:autoSpaceDN w:val="0"/>
              <w:rPr>
                <w:rFonts w:ascii="Cambria" w:eastAsia="宋体" w:hAnsi="Cambria"/>
              </w:rPr>
            </w:pPr>
            <w:r>
              <w:rPr>
                <w:rFonts w:ascii="Y2kIRTz1+FangSong" w:eastAsia="Y2kIRTz1+FangSong" w:hAnsi="Y2kIRTz1+FangSong"/>
                <w:color w:val="000000"/>
              </w:rPr>
              <w:t>单</w:t>
            </w:r>
            <w:r>
              <w:rPr>
                <w:rFonts w:ascii="Y2kIRTz1+FangSong" w:eastAsia="Y2kIRTz1+FangSong" w:hAnsi="Y2kIRTz1+FangSong"/>
                <w:color w:val="000000"/>
                <w:spacing w:val="52"/>
              </w:rPr>
              <w:t>位</w:t>
            </w:r>
            <w:r>
              <w:rPr>
                <w:rFonts w:ascii="Cambria" w:eastAsia="Y2kIRTz1+FangSong" w:hAnsi="Cambria" w:hint="eastAsia"/>
                <w:color w:val="000000"/>
                <w:spacing w:val="52"/>
              </w:rPr>
              <w:t>3</w:t>
            </w:r>
          </w:p>
        </w:tc>
      </w:tr>
    </w:tbl>
    <w:p w14:paraId="6C5A8F9A" w14:textId="77777777" w:rsidR="00385841" w:rsidRDefault="00385841" w:rsidP="00385841">
      <w:pPr>
        <w:widowControl/>
        <w:autoSpaceDE w:val="0"/>
        <w:autoSpaceDN w:val="0"/>
        <w:spacing w:line="232" w:lineRule="exact"/>
        <w:jc w:val="left"/>
        <w:rPr>
          <w:rFonts w:eastAsia="宋体"/>
        </w:rPr>
      </w:pPr>
    </w:p>
    <w:tbl>
      <w:tblPr>
        <w:tblW w:w="0" w:type="auto"/>
        <w:tblInd w:w="2320" w:type="dxa"/>
        <w:tblLayout w:type="fixed"/>
        <w:tblLook w:val="04A0" w:firstRow="1" w:lastRow="0" w:firstColumn="1" w:lastColumn="0" w:noHBand="0" w:noVBand="1"/>
      </w:tblPr>
      <w:tblGrid>
        <w:gridCol w:w="2460"/>
        <w:gridCol w:w="2000"/>
        <w:gridCol w:w="2560"/>
      </w:tblGrid>
      <w:tr w:rsidR="00060294" w14:paraId="0E9D4740" w14:textId="77777777">
        <w:trPr>
          <w:trHeight w:hRule="exact" w:val="354"/>
        </w:trPr>
        <w:tc>
          <w:tcPr>
            <w:tcW w:w="2460" w:type="dxa"/>
            <w:tcMar>
              <w:left w:w="0" w:type="dxa"/>
              <w:right w:w="0" w:type="dxa"/>
            </w:tcMar>
          </w:tcPr>
          <w:p w14:paraId="0413D048" w14:textId="77777777" w:rsidR="00060294" w:rsidRDefault="007A609B">
            <w:pPr>
              <w:widowControl/>
              <w:autoSpaceDE w:val="0"/>
              <w:autoSpaceDN w:val="0"/>
              <w:spacing w:before="60" w:line="200" w:lineRule="exact"/>
              <w:ind w:right="74"/>
              <w:jc w:val="right"/>
            </w:pPr>
            <w:r>
              <w:rPr>
                <w:rFonts w:ascii="9n4wAoe0+TimesNewRomanPSMT" w:eastAsia="9n4wAoe0+TimesNewRomanPSMT" w:hAnsi="9n4wAoe0+TimesNewRomanPSMT"/>
                <w:color w:val="000000"/>
                <w:sz w:val="18"/>
              </w:rPr>
              <w:t>-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</w:tcPr>
          <w:p w14:paraId="072A19D9" w14:textId="77777777" w:rsidR="00060294" w:rsidRDefault="007A609B">
            <w:pPr>
              <w:widowControl/>
              <w:autoSpaceDE w:val="0"/>
              <w:autoSpaceDN w:val="0"/>
              <w:spacing w:before="60" w:line="200" w:lineRule="exact"/>
              <w:ind w:left="104"/>
              <w:jc w:val="left"/>
            </w:pPr>
            <w:r>
              <w:rPr>
                <w:rFonts w:ascii="9n4wAoe0+TimesNewRomanPSMT" w:eastAsia="9n4wAoe0+TimesNewRomanPSMT" w:hAnsi="9n4wAoe0+TimesNewRomanPSMT"/>
                <w:color w:val="000000"/>
                <w:sz w:val="18"/>
              </w:rPr>
              <w:t>-</w:t>
            </w:r>
          </w:p>
        </w:tc>
        <w:tc>
          <w:tcPr>
            <w:tcW w:w="2560" w:type="dxa"/>
            <w:tcMar>
              <w:left w:w="0" w:type="dxa"/>
              <w:right w:w="0" w:type="dxa"/>
            </w:tcMar>
          </w:tcPr>
          <w:p w14:paraId="752E5C71" w14:textId="77777777" w:rsidR="00060294" w:rsidRDefault="007A609B">
            <w:pPr>
              <w:widowControl/>
              <w:autoSpaceDE w:val="0"/>
              <w:autoSpaceDN w:val="0"/>
              <w:spacing w:before="92" w:line="282" w:lineRule="exact"/>
              <w:ind w:right="8"/>
              <w:jc w:val="right"/>
            </w:pPr>
            <w:r>
              <w:rPr>
                <w:rFonts w:ascii="Mdkdmhle+SimSun" w:eastAsia="Mdkdmhle+SimSun" w:hAnsi="Mdkdmhle+SimSun"/>
                <w:color w:val="000000"/>
                <w:sz w:val="28"/>
              </w:rPr>
              <w:t>-</w:t>
            </w:r>
            <w:r>
              <w:rPr>
                <w:rFonts w:ascii="Arial" w:eastAsia="Arial" w:hAnsi="Arial"/>
                <w:color w:val="000000"/>
                <w:spacing w:val="60"/>
                <w:sz w:val="28"/>
              </w:rPr>
              <w:t xml:space="preserve"> </w:t>
            </w:r>
            <w:r>
              <w:rPr>
                <w:rFonts w:ascii="Mdkdmhle+SimSun" w:eastAsia="Mdkdmhle+SimSun" w:hAnsi="Mdkdmhle+SimSun"/>
                <w:color w:val="000000"/>
                <w:sz w:val="28"/>
              </w:rPr>
              <w:t>3</w:t>
            </w:r>
            <w:r>
              <w:rPr>
                <w:rFonts w:ascii="Arial" w:eastAsia="Arial" w:hAnsi="Arial"/>
                <w:color w:val="000000"/>
                <w:spacing w:val="62"/>
                <w:sz w:val="28"/>
              </w:rPr>
              <w:t xml:space="preserve"> </w:t>
            </w:r>
            <w:r>
              <w:rPr>
                <w:rFonts w:ascii="Mdkdmhle+SimSun" w:eastAsia="Mdkdmhle+SimSun" w:hAnsi="Mdkdmhle+SimSun"/>
                <w:color w:val="000000"/>
                <w:sz w:val="28"/>
              </w:rPr>
              <w:t>-</w:t>
            </w:r>
          </w:p>
        </w:tc>
      </w:tr>
    </w:tbl>
    <w:p w14:paraId="42C320D1" w14:textId="77777777" w:rsidR="00060294" w:rsidRDefault="00060294">
      <w:pPr>
        <w:widowControl/>
        <w:autoSpaceDE w:val="0"/>
        <w:autoSpaceDN w:val="0"/>
        <w:spacing w:line="14" w:lineRule="exact"/>
      </w:pPr>
    </w:p>
    <w:p w14:paraId="52CEBF1A" w14:textId="77777777" w:rsidR="00060294" w:rsidRDefault="00060294">
      <w:pPr>
        <w:sectPr w:rsidR="00060294">
          <w:type w:val="continuous"/>
          <w:pgSz w:w="11906" w:h="17238"/>
          <w:pgMar w:top="1012" w:right="1114" w:bottom="440" w:left="1440" w:header="720" w:footer="720" w:gutter="0"/>
          <w:cols w:space="720" w:equalWidth="0">
            <w:col w:w="9352" w:space="0"/>
          </w:cols>
          <w:docGrid w:linePitch="360"/>
        </w:sectPr>
      </w:pPr>
    </w:p>
    <w:p w14:paraId="608625BB" w14:textId="77777777" w:rsidR="00060294" w:rsidRDefault="00060294">
      <w:pPr>
        <w:widowControl/>
        <w:autoSpaceDE w:val="0"/>
        <w:autoSpaceDN w:val="0"/>
        <w:spacing w:before="792" w:line="220" w:lineRule="exact"/>
      </w:pPr>
    </w:p>
    <w:p w14:paraId="1562563F" w14:textId="77777777" w:rsidR="00060294" w:rsidRDefault="007A609B">
      <w:pPr>
        <w:widowControl/>
        <w:autoSpaceDE w:val="0"/>
        <w:autoSpaceDN w:val="0"/>
        <w:spacing w:after="368" w:line="420" w:lineRule="exact"/>
        <w:ind w:left="2016" w:right="1440"/>
        <w:jc w:val="center"/>
      </w:pPr>
      <w:r>
        <w:rPr>
          <w:rFonts w:ascii="LlEL5NUK+TimesNewRomanPS" w:eastAsia="LlEL5NUK+TimesNewRomanPS" w:hAnsi="LlEL5NUK+TimesNewRomanPS"/>
          <w:color w:val="000000"/>
          <w:sz w:val="36"/>
        </w:rPr>
        <w:t>202</w:t>
      </w:r>
      <w:r>
        <w:rPr>
          <w:rFonts w:ascii="LlEL5NUK+TimesNewRomanPS" w:eastAsia="LlEL5NUK+TimesNewRomanPS" w:hAnsi="LlEL5NUK+TimesNewRomanPS"/>
          <w:color w:val="000000"/>
          <w:spacing w:val="90"/>
          <w:sz w:val="36"/>
        </w:rPr>
        <w:t>4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年</w:t>
      </w:r>
      <w:r>
        <w:rPr>
          <w:rFonts w:ascii="Mdkdmhle+SimSun" w:eastAsia="Mdkdmhle+SimSun" w:hAnsi="Mdkdmhle+SimSun"/>
          <w:b/>
          <w:color w:val="000000"/>
          <w:sz w:val="36"/>
        </w:rPr>
        <w:t>度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广</w:t>
      </w:r>
      <w:r>
        <w:rPr>
          <w:rFonts w:ascii="Mdkdmhle+SimSun" w:eastAsia="Mdkdmhle+SimSun" w:hAnsi="Mdkdmhle+SimSun"/>
          <w:b/>
          <w:color w:val="000000"/>
          <w:sz w:val="36"/>
        </w:rPr>
        <w:t>东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省科</w:t>
      </w:r>
      <w:r>
        <w:rPr>
          <w:rFonts w:ascii="Mdkdmhle+SimSun" w:eastAsia="Mdkdmhle+SimSun" w:hAnsi="Mdkdmhle+SimSun"/>
          <w:b/>
          <w:color w:val="000000"/>
          <w:sz w:val="36"/>
        </w:rPr>
        <w:t>学</w:t>
      </w:r>
      <w:r>
        <w:rPr>
          <w:rFonts w:ascii="Mdkdmhle+SimSun" w:eastAsia="Mdkdmhle+SimSun" w:hAnsi="Mdkdmhle+SimSun"/>
          <w:b/>
          <w:color w:val="000000"/>
          <w:spacing w:val="4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z w:val="36"/>
        </w:rPr>
        <w:t>术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奖</w:t>
      </w:r>
      <w:r>
        <w:rPr>
          <w:rFonts w:ascii="Mdkdmhle+SimSun" w:eastAsia="Mdkdmhle+SimSun" w:hAnsi="Mdkdmhle+SimSun"/>
          <w:b/>
          <w:color w:val="000000"/>
          <w:sz w:val="36"/>
        </w:rPr>
        <w:t>公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示</w:t>
      </w:r>
      <w:r>
        <w:rPr>
          <w:rFonts w:ascii="Mdkdmhle+SimSun" w:eastAsia="Mdkdmhle+SimSun" w:hAnsi="Mdkdmhle+SimSun"/>
          <w:b/>
          <w:color w:val="000000"/>
          <w:sz w:val="36"/>
        </w:rPr>
        <w:t>表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（</w:t>
      </w:r>
      <w:r>
        <w:rPr>
          <w:rFonts w:ascii="Mdkdmhle+SimSun" w:eastAsia="Mdkdmhle+SimSun" w:hAnsi="Mdkdmhle+SimSun"/>
          <w:b/>
          <w:color w:val="000000"/>
          <w:sz w:val="36"/>
        </w:rPr>
        <w:t>青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年</w:t>
      </w:r>
      <w:r>
        <w:rPr>
          <w:rFonts w:ascii="Mdkdmhle+SimSun" w:eastAsia="Mdkdmhle+SimSun" w:hAnsi="Mdkdmhle+SimSun"/>
          <w:b/>
          <w:color w:val="000000"/>
          <w:sz w:val="36"/>
        </w:rPr>
        <w:t>科</w:t>
      </w:r>
      <w:r>
        <w:rPr>
          <w:rFonts w:ascii="Mdkdmhle+SimSun" w:eastAsia="Mdkdmhle+SimSun" w:hAnsi="Mdkdmhle+SimSun"/>
          <w:b/>
          <w:color w:val="000000"/>
          <w:spacing w:val="4"/>
          <w:sz w:val="36"/>
        </w:rPr>
        <w:t>技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创</w:t>
      </w:r>
      <w:r>
        <w:rPr>
          <w:rFonts w:ascii="Mdkdmhle+SimSun" w:eastAsia="Mdkdmhle+SimSun" w:hAnsi="Mdkdmhle+SimSun"/>
          <w:b/>
          <w:color w:val="000000"/>
          <w:sz w:val="36"/>
        </w:rPr>
        <w:t>新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奖</w:t>
      </w:r>
      <w:r>
        <w:rPr>
          <w:rFonts w:ascii="Mdkdmhle+SimSun" w:eastAsia="Mdkdmhle+SimSun" w:hAnsi="Mdkdmhle+SimSun"/>
          <w:b/>
          <w:color w:val="000000"/>
          <w:sz w:val="36"/>
        </w:rPr>
        <w:t>格</w:t>
      </w:r>
      <w:r>
        <w:rPr>
          <w:rFonts w:ascii="Mdkdmhle+SimSun" w:eastAsia="Mdkdmhle+SimSun" w:hAnsi="Mdkdmhle+SimSun"/>
          <w:b/>
          <w:color w:val="000000"/>
          <w:spacing w:val="2"/>
          <w:sz w:val="36"/>
        </w:rPr>
        <w:t>式</w:t>
      </w:r>
      <w:r>
        <w:rPr>
          <w:rFonts w:ascii="Mdkdmhle+SimSun" w:eastAsia="Mdkdmhle+SimSun" w:hAnsi="Mdkdmhle+SimSun"/>
          <w:b/>
          <w:color w:val="000000"/>
          <w:sz w:val="36"/>
        </w:rPr>
        <w:t>）</w:t>
      </w: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1101"/>
        <w:gridCol w:w="708"/>
        <w:gridCol w:w="1843"/>
        <w:gridCol w:w="1134"/>
        <w:gridCol w:w="1559"/>
        <w:gridCol w:w="1134"/>
        <w:gridCol w:w="2083"/>
      </w:tblGrid>
      <w:tr w:rsidR="007A609B" w14:paraId="7FA7E5C5" w14:textId="77777777" w:rsidTr="008E6FD7">
        <w:trPr>
          <w:trHeight w:val="567"/>
        </w:trPr>
        <w:tc>
          <w:tcPr>
            <w:tcW w:w="1101" w:type="dxa"/>
            <w:vMerge w:val="restart"/>
            <w:vAlign w:val="center"/>
          </w:tcPr>
          <w:p w14:paraId="78936428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候选人</w:t>
            </w:r>
          </w:p>
          <w:p w14:paraId="4976585A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基本情况</w:t>
            </w:r>
          </w:p>
        </w:tc>
        <w:tc>
          <w:tcPr>
            <w:tcW w:w="708" w:type="dxa"/>
            <w:vAlign w:val="center"/>
          </w:tcPr>
          <w:p w14:paraId="5C285E6B" w14:textId="77777777" w:rsidR="007A609B" w:rsidRPr="008F2F61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姓名</w:t>
            </w:r>
          </w:p>
        </w:tc>
        <w:tc>
          <w:tcPr>
            <w:tcW w:w="1843" w:type="dxa"/>
            <w:vAlign w:val="center"/>
          </w:tcPr>
          <w:p w14:paraId="13BB1407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1134" w:type="dxa"/>
            <w:vAlign w:val="center"/>
          </w:tcPr>
          <w:p w14:paraId="0AFC0C44" w14:textId="77777777" w:rsidR="007A609B" w:rsidRPr="008F2F61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工作单位</w:t>
            </w:r>
          </w:p>
        </w:tc>
        <w:tc>
          <w:tcPr>
            <w:tcW w:w="4776" w:type="dxa"/>
            <w:gridSpan w:val="3"/>
            <w:vAlign w:val="center"/>
          </w:tcPr>
          <w:p w14:paraId="026F3744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7A609B" w14:paraId="78D11E22" w14:textId="77777777" w:rsidTr="008E6FD7">
        <w:trPr>
          <w:trHeight w:val="558"/>
        </w:trPr>
        <w:tc>
          <w:tcPr>
            <w:tcW w:w="1101" w:type="dxa"/>
            <w:vMerge/>
            <w:vAlign w:val="center"/>
          </w:tcPr>
          <w:p w14:paraId="6726AE01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708" w:type="dxa"/>
            <w:vAlign w:val="center"/>
          </w:tcPr>
          <w:p w14:paraId="51EE3B72" w14:textId="77777777" w:rsidR="007A609B" w:rsidRPr="008F2F61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职称</w:t>
            </w:r>
          </w:p>
        </w:tc>
        <w:tc>
          <w:tcPr>
            <w:tcW w:w="1843" w:type="dxa"/>
            <w:vAlign w:val="center"/>
          </w:tcPr>
          <w:p w14:paraId="3B6B7183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1134" w:type="dxa"/>
            <w:vAlign w:val="center"/>
          </w:tcPr>
          <w:p w14:paraId="23EE740D" w14:textId="77777777" w:rsidR="007A609B" w:rsidRPr="008F2F61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学历</w:t>
            </w:r>
          </w:p>
        </w:tc>
        <w:tc>
          <w:tcPr>
            <w:tcW w:w="1559" w:type="dxa"/>
            <w:vAlign w:val="center"/>
          </w:tcPr>
          <w:p w14:paraId="0DE6D8D0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  <w:tc>
          <w:tcPr>
            <w:tcW w:w="1134" w:type="dxa"/>
            <w:vAlign w:val="center"/>
          </w:tcPr>
          <w:p w14:paraId="6C185EFA" w14:textId="77777777" w:rsidR="007A609B" w:rsidRPr="008F2F61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从事专业</w:t>
            </w:r>
          </w:p>
        </w:tc>
        <w:tc>
          <w:tcPr>
            <w:tcW w:w="2083" w:type="dxa"/>
            <w:vAlign w:val="center"/>
          </w:tcPr>
          <w:p w14:paraId="7E009E98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7A609B" w14:paraId="6B3CDF1B" w14:textId="77777777" w:rsidTr="008E6FD7">
        <w:trPr>
          <w:trHeight w:val="554"/>
        </w:trPr>
        <w:tc>
          <w:tcPr>
            <w:tcW w:w="1809" w:type="dxa"/>
            <w:gridSpan w:val="2"/>
            <w:vAlign w:val="center"/>
          </w:tcPr>
          <w:p w14:paraId="097DF45E" w14:textId="77777777" w:rsidR="007A609B" w:rsidRPr="008F2F61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提名者</w:t>
            </w:r>
          </w:p>
        </w:tc>
        <w:tc>
          <w:tcPr>
            <w:tcW w:w="7753" w:type="dxa"/>
            <w:gridSpan w:val="5"/>
            <w:vAlign w:val="center"/>
          </w:tcPr>
          <w:p w14:paraId="401470EC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7A609B" w14:paraId="50C5126E" w14:textId="77777777" w:rsidTr="008E6FD7">
        <w:trPr>
          <w:trHeight w:val="1128"/>
        </w:trPr>
        <w:tc>
          <w:tcPr>
            <w:tcW w:w="1809" w:type="dxa"/>
            <w:gridSpan w:val="2"/>
            <w:vAlign w:val="center"/>
          </w:tcPr>
          <w:p w14:paraId="1947F2B1" w14:textId="77777777" w:rsidR="007A609B" w:rsidRPr="008F2F61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提名意见</w:t>
            </w:r>
          </w:p>
        </w:tc>
        <w:tc>
          <w:tcPr>
            <w:tcW w:w="7753" w:type="dxa"/>
            <w:gridSpan w:val="5"/>
            <w:vAlign w:val="center"/>
          </w:tcPr>
          <w:p w14:paraId="783628B8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  <w:tr w:rsidR="007A609B" w14:paraId="6C60780F" w14:textId="77777777" w:rsidTr="008E6FD7">
        <w:trPr>
          <w:trHeight w:val="7807"/>
        </w:trPr>
        <w:tc>
          <w:tcPr>
            <w:tcW w:w="1809" w:type="dxa"/>
            <w:gridSpan w:val="2"/>
            <w:vAlign w:val="center"/>
          </w:tcPr>
          <w:p w14:paraId="3360DBE8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 w:rsidRPr="008F2F61"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候选人的主要</w:t>
            </w:r>
          </w:p>
          <w:p w14:paraId="25E113DF" w14:textId="77777777" w:rsidR="007A609B" w:rsidRPr="008F2F61" w:rsidRDefault="007A609B" w:rsidP="008E6FD7">
            <w:pPr>
              <w:widowControl/>
              <w:autoSpaceDE w:val="0"/>
              <w:autoSpaceDN w:val="0"/>
              <w:jc w:val="center"/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</w:pPr>
            <w:r>
              <w:rPr>
                <w:rFonts w:ascii="Y2kIRTz1+FangSong" w:eastAsia="Y2kIRTz1+FangSong" w:hAnsi="Y2kIRTz1+FangSong" w:hint="eastAsia"/>
                <w:b/>
                <w:color w:val="000000"/>
                <w:spacing w:val="2"/>
              </w:rPr>
              <w:t>科研业绩</w:t>
            </w:r>
          </w:p>
        </w:tc>
        <w:tc>
          <w:tcPr>
            <w:tcW w:w="7753" w:type="dxa"/>
            <w:gridSpan w:val="5"/>
            <w:vAlign w:val="center"/>
          </w:tcPr>
          <w:p w14:paraId="46C41B84" w14:textId="77777777" w:rsidR="007A609B" w:rsidRDefault="007A609B" w:rsidP="008E6FD7">
            <w:pPr>
              <w:widowControl/>
              <w:autoSpaceDE w:val="0"/>
              <w:autoSpaceDN w:val="0"/>
              <w:jc w:val="center"/>
              <w:rPr>
                <w:rFonts w:eastAsia="宋体"/>
              </w:rPr>
            </w:pPr>
          </w:p>
        </w:tc>
      </w:tr>
    </w:tbl>
    <w:p w14:paraId="4BEAC0DF" w14:textId="77777777" w:rsidR="00060294" w:rsidRDefault="00060294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p w14:paraId="07F61ABC" w14:textId="77777777" w:rsidR="007A609B" w:rsidRDefault="007A609B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p w14:paraId="076C4B1C" w14:textId="77777777" w:rsidR="007A609B" w:rsidRDefault="007A609B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p w14:paraId="608A161C" w14:textId="77777777" w:rsidR="007A609B" w:rsidRDefault="007A609B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p w14:paraId="2C7F1F11" w14:textId="77777777" w:rsidR="007A609B" w:rsidRDefault="007A609B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p w14:paraId="23D7A26C" w14:textId="77777777" w:rsidR="007A609B" w:rsidRDefault="007A609B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p w14:paraId="227EDB82" w14:textId="77777777" w:rsidR="007A609B" w:rsidRDefault="007A609B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p w14:paraId="77B7CEA2" w14:textId="77777777" w:rsidR="007A609B" w:rsidRDefault="007A609B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p w14:paraId="617F16D5" w14:textId="77777777" w:rsidR="007A609B" w:rsidRDefault="007A609B" w:rsidP="007A609B">
      <w:pPr>
        <w:widowControl/>
        <w:autoSpaceDE w:val="0"/>
        <w:autoSpaceDN w:val="0"/>
        <w:spacing w:line="208" w:lineRule="exact"/>
        <w:ind w:left="561"/>
        <w:jc w:val="left"/>
        <w:rPr>
          <w:rFonts w:eastAsia="宋体"/>
        </w:rPr>
      </w:pPr>
    </w:p>
    <w:tbl>
      <w:tblPr>
        <w:tblW w:w="0" w:type="auto"/>
        <w:tblInd w:w="120" w:type="dxa"/>
        <w:tblLayout w:type="fixed"/>
        <w:tblLook w:val="04A0" w:firstRow="1" w:lastRow="0" w:firstColumn="1" w:lastColumn="0" w:noHBand="0" w:noVBand="1"/>
      </w:tblPr>
      <w:tblGrid>
        <w:gridCol w:w="2680"/>
        <w:gridCol w:w="1980"/>
        <w:gridCol w:w="2200"/>
      </w:tblGrid>
      <w:tr w:rsidR="00060294" w14:paraId="3065D594" w14:textId="77777777">
        <w:trPr>
          <w:trHeight w:hRule="exact" w:val="354"/>
        </w:trPr>
        <w:tc>
          <w:tcPr>
            <w:tcW w:w="2680" w:type="dxa"/>
            <w:tcMar>
              <w:left w:w="0" w:type="dxa"/>
              <w:right w:w="0" w:type="dxa"/>
            </w:tcMar>
          </w:tcPr>
          <w:p w14:paraId="639BDE7D" w14:textId="77777777" w:rsidR="00060294" w:rsidRDefault="007A609B">
            <w:pPr>
              <w:widowControl/>
              <w:autoSpaceDE w:val="0"/>
              <w:autoSpaceDN w:val="0"/>
              <w:spacing w:before="92" w:line="282" w:lineRule="exact"/>
              <w:ind w:left="142"/>
              <w:jc w:val="left"/>
            </w:pPr>
            <w:r>
              <w:rPr>
                <w:rFonts w:ascii="Mdkdmhle+SimSun" w:eastAsia="Mdkdmhle+SimSun" w:hAnsi="Mdkdmhle+SimSun"/>
                <w:color w:val="000000"/>
                <w:sz w:val="28"/>
              </w:rPr>
              <w:t>-</w:t>
            </w:r>
            <w:r>
              <w:rPr>
                <w:rFonts w:ascii="Arial" w:eastAsia="Arial" w:hAnsi="Arial"/>
                <w:color w:val="000000"/>
                <w:spacing w:val="60"/>
                <w:sz w:val="28"/>
              </w:rPr>
              <w:t xml:space="preserve"> </w:t>
            </w:r>
            <w:r>
              <w:rPr>
                <w:rFonts w:ascii="Mdkdmhle+SimSun" w:eastAsia="Mdkdmhle+SimSun" w:hAnsi="Mdkdmhle+SimSun"/>
                <w:color w:val="000000"/>
                <w:sz w:val="28"/>
              </w:rPr>
              <w:t>4</w:t>
            </w:r>
            <w:r>
              <w:rPr>
                <w:rFonts w:ascii="Arial" w:eastAsia="Arial" w:hAnsi="Arial"/>
                <w:color w:val="000000"/>
                <w:spacing w:val="62"/>
                <w:sz w:val="28"/>
              </w:rPr>
              <w:t xml:space="preserve"> </w:t>
            </w:r>
            <w:r>
              <w:rPr>
                <w:rFonts w:ascii="Mdkdmhle+SimSun" w:eastAsia="Mdkdmhle+SimSun" w:hAnsi="Mdkdmhle+SimSun"/>
                <w:color w:val="000000"/>
                <w:sz w:val="28"/>
              </w:rPr>
              <w:t>-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</w:tcPr>
          <w:p w14:paraId="6DB35DF0" w14:textId="77777777" w:rsidR="00060294" w:rsidRDefault="007A609B">
            <w:pPr>
              <w:widowControl/>
              <w:autoSpaceDE w:val="0"/>
              <w:autoSpaceDN w:val="0"/>
              <w:spacing w:before="60" w:line="200" w:lineRule="exact"/>
              <w:ind w:right="74"/>
              <w:jc w:val="right"/>
            </w:pPr>
            <w:r>
              <w:rPr>
                <w:rFonts w:ascii="9n4wAoe0+TimesNewRomanPSMT" w:eastAsia="9n4wAoe0+TimesNewRomanPSMT" w:hAnsi="9n4wAoe0+TimesNewRomanPSMT"/>
                <w:color w:val="000000"/>
                <w:sz w:val="18"/>
              </w:rPr>
              <w:t>-</w:t>
            </w:r>
          </w:p>
        </w:tc>
        <w:tc>
          <w:tcPr>
            <w:tcW w:w="2200" w:type="dxa"/>
            <w:tcMar>
              <w:left w:w="0" w:type="dxa"/>
              <w:right w:w="0" w:type="dxa"/>
            </w:tcMar>
          </w:tcPr>
          <w:p w14:paraId="1527BC0C" w14:textId="77777777" w:rsidR="00060294" w:rsidRDefault="007A609B">
            <w:pPr>
              <w:widowControl/>
              <w:autoSpaceDE w:val="0"/>
              <w:autoSpaceDN w:val="0"/>
              <w:spacing w:before="60" w:line="200" w:lineRule="exact"/>
              <w:ind w:left="104"/>
              <w:jc w:val="left"/>
            </w:pPr>
            <w:r>
              <w:rPr>
                <w:rFonts w:ascii="9n4wAoe0+TimesNewRomanPSMT" w:eastAsia="9n4wAoe0+TimesNewRomanPSMT" w:hAnsi="9n4wAoe0+TimesNewRomanPSMT"/>
                <w:color w:val="000000"/>
                <w:sz w:val="18"/>
              </w:rPr>
              <w:t>-</w:t>
            </w:r>
          </w:p>
        </w:tc>
      </w:tr>
    </w:tbl>
    <w:p w14:paraId="4DBF519A" w14:textId="77777777" w:rsidR="00060294" w:rsidRDefault="00060294">
      <w:pPr>
        <w:widowControl/>
        <w:autoSpaceDE w:val="0"/>
        <w:autoSpaceDN w:val="0"/>
        <w:spacing w:line="14" w:lineRule="exact"/>
      </w:pPr>
    </w:p>
    <w:sectPr w:rsidR="00060294" w:rsidSect="00034616">
      <w:pgSz w:w="11906" w:h="17238"/>
      <w:pgMar w:top="1012" w:right="1440" w:bottom="440" w:left="1440" w:header="720" w:footer="720" w:gutter="0"/>
      <w:cols w:space="720" w:equalWidth="0">
        <w:col w:w="9026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科学研究院" w:date="2024-12-19T09:34:00Z" w:initials="l">
    <w:p w14:paraId="2F4B837C" w14:textId="05103C50" w:rsidR="00EE28E0" w:rsidRDefault="00EE28E0">
      <w:pPr>
        <w:pStyle w:val="a5"/>
      </w:pPr>
      <w:r>
        <w:rPr>
          <w:rStyle w:val="a4"/>
        </w:rPr>
        <w:annotationRef/>
      </w:r>
      <w:r w:rsidRPr="00EE28E0">
        <w:rPr>
          <w:rFonts w:ascii="微软雅黑" w:eastAsia="微软雅黑" w:hAnsi="微软雅黑" w:cs="微软雅黑" w:hint="eastAsia"/>
        </w:rPr>
        <w:t>请</w:t>
      </w:r>
      <w:r w:rsidRPr="00EE28E0">
        <w:rPr>
          <w:rFonts w:ascii="MS Mincho" w:eastAsia="MS Mincho" w:hAnsi="MS Mincho" w:cs="MS Mincho" w:hint="eastAsia"/>
        </w:rPr>
        <w:t>勿</w:t>
      </w:r>
      <w:r w:rsidRPr="00EE28E0">
        <w:rPr>
          <w:rFonts w:ascii="微软雅黑" w:eastAsia="微软雅黑" w:hAnsi="微软雅黑" w:cs="微软雅黑" w:hint="eastAsia"/>
        </w:rPr>
        <w:t>删</w:t>
      </w:r>
      <w:r w:rsidRPr="00EE28E0">
        <w:rPr>
          <w:rFonts w:ascii="MS Mincho" w:eastAsia="MS Mincho" w:hAnsi="MS Mincho" w:cs="MS Mincho" w:hint="eastAsia"/>
        </w:rPr>
        <w:t>除，</w:t>
      </w:r>
      <w:r w:rsidRPr="00EE28E0">
        <w:rPr>
          <w:rFonts w:ascii="微软雅黑" w:eastAsia="微软雅黑" w:hAnsi="微软雅黑" w:cs="微软雅黑" w:hint="eastAsia"/>
        </w:rPr>
        <w:t>请</w:t>
      </w:r>
      <w:r w:rsidRPr="00EE28E0">
        <w:rPr>
          <w:rFonts w:ascii="MS Mincho" w:eastAsia="MS Mincho" w:hAnsi="MS Mincho" w:cs="MS Mincho" w:hint="eastAsia"/>
        </w:rPr>
        <w:t>勿</w:t>
      </w:r>
      <w:r w:rsidRPr="00EE28E0">
        <w:rPr>
          <w:rFonts w:ascii="微软雅黑" w:eastAsia="微软雅黑" w:hAnsi="微软雅黑" w:cs="微软雅黑" w:hint="eastAsia"/>
        </w:rPr>
        <w:t>调</w:t>
      </w:r>
      <w:r w:rsidRPr="00EE28E0">
        <w:rPr>
          <w:rFonts w:ascii="MS Mincho" w:eastAsia="MS Mincho" w:hAnsi="MS Mincho" w:cs="MS Mincho" w:hint="eastAsia"/>
        </w:rPr>
        <w:t>整</w:t>
      </w:r>
      <w:r w:rsidRPr="00EE28E0">
        <w:rPr>
          <w:rFonts w:ascii="微软雅黑" w:eastAsia="微软雅黑" w:hAnsi="微软雅黑" w:cs="微软雅黑" w:hint="eastAsia"/>
        </w:rPr>
        <w:t>顺</w:t>
      </w:r>
      <w:r w:rsidRPr="00EE28E0">
        <w:rPr>
          <w:rFonts w:ascii="MS Mincho" w:eastAsia="MS Mincho" w:hAnsi="MS Mincho" w:cs="MS Mincho" w:hint="eastAsia"/>
        </w:rPr>
        <w:t>序，在后面添加冒号后填写</w:t>
      </w:r>
    </w:p>
  </w:comment>
  <w:comment w:id="4" w:author="科学研究院" w:date="2024-12-19T09:34:00Z" w:initials="l">
    <w:p w14:paraId="5AE671E6" w14:textId="0F3E417A" w:rsidR="00EE28E0" w:rsidRDefault="00EE28E0">
      <w:pPr>
        <w:pStyle w:val="a5"/>
      </w:pPr>
      <w:r>
        <w:rPr>
          <w:rStyle w:val="a4"/>
        </w:rPr>
        <w:annotationRef/>
      </w:r>
      <w:r w:rsidRPr="00EE28E0">
        <w:rPr>
          <w:rFonts w:ascii="微软雅黑" w:eastAsia="微软雅黑" w:hAnsi="微软雅黑" w:cs="微软雅黑" w:hint="eastAsia"/>
        </w:rPr>
        <w:t>请</w:t>
      </w:r>
      <w:r w:rsidRPr="00EE28E0">
        <w:rPr>
          <w:rFonts w:ascii="MS Mincho" w:eastAsia="MS Mincho" w:hAnsi="MS Mincho" w:cs="MS Mincho" w:hint="eastAsia"/>
        </w:rPr>
        <w:t>勿</w:t>
      </w:r>
      <w:r w:rsidRPr="00EE28E0">
        <w:rPr>
          <w:rFonts w:ascii="微软雅黑" w:eastAsia="微软雅黑" w:hAnsi="微软雅黑" w:cs="微软雅黑" w:hint="eastAsia"/>
        </w:rPr>
        <w:t>删</w:t>
      </w:r>
      <w:r w:rsidRPr="00EE28E0">
        <w:rPr>
          <w:rFonts w:ascii="MS Mincho" w:eastAsia="MS Mincho" w:hAnsi="MS Mincho" w:cs="MS Mincho" w:hint="eastAsia"/>
        </w:rPr>
        <w:t>除，</w:t>
      </w:r>
      <w:r w:rsidRPr="00EE28E0">
        <w:rPr>
          <w:rFonts w:ascii="微软雅黑" w:eastAsia="微软雅黑" w:hAnsi="微软雅黑" w:cs="微软雅黑" w:hint="eastAsia"/>
        </w:rPr>
        <w:t>请</w:t>
      </w:r>
      <w:r w:rsidRPr="00EE28E0">
        <w:rPr>
          <w:rFonts w:ascii="MS Mincho" w:eastAsia="MS Mincho" w:hAnsi="MS Mincho" w:cs="MS Mincho" w:hint="eastAsia"/>
        </w:rPr>
        <w:t>勿</w:t>
      </w:r>
      <w:r w:rsidRPr="00EE28E0">
        <w:rPr>
          <w:rFonts w:ascii="微软雅黑" w:eastAsia="微软雅黑" w:hAnsi="微软雅黑" w:cs="微软雅黑" w:hint="eastAsia"/>
        </w:rPr>
        <w:t>调</w:t>
      </w:r>
      <w:r w:rsidRPr="00EE28E0">
        <w:rPr>
          <w:rFonts w:ascii="MS Mincho" w:eastAsia="MS Mincho" w:hAnsi="MS Mincho" w:cs="MS Mincho" w:hint="eastAsia"/>
        </w:rPr>
        <w:t>整</w:t>
      </w:r>
      <w:r w:rsidRPr="00EE28E0">
        <w:rPr>
          <w:rFonts w:ascii="微软雅黑" w:eastAsia="微软雅黑" w:hAnsi="微软雅黑" w:cs="微软雅黑" w:hint="eastAsia"/>
        </w:rPr>
        <w:t>顺</w:t>
      </w:r>
      <w:r w:rsidRPr="00EE28E0">
        <w:rPr>
          <w:rFonts w:ascii="MS Mincho" w:eastAsia="MS Mincho" w:hAnsi="MS Mincho" w:cs="MS Mincho" w:hint="eastAsia"/>
        </w:rPr>
        <w:t>序，在后面添加冒号后填写</w:t>
      </w:r>
    </w:p>
  </w:comment>
  <w:comment w:id="5" w:author="科学研究院" w:date="2024-12-19T09:35:00Z" w:initials="l">
    <w:p w14:paraId="62629666" w14:textId="4B446EE4" w:rsidR="00EE28E0" w:rsidRDefault="00EE28E0">
      <w:pPr>
        <w:pStyle w:val="a5"/>
      </w:pPr>
      <w:r>
        <w:rPr>
          <w:rStyle w:val="a4"/>
        </w:rPr>
        <w:annotationRef/>
      </w:r>
      <w:r w:rsidRPr="00EE28E0">
        <w:rPr>
          <w:rFonts w:ascii="微软雅黑" w:eastAsia="微软雅黑" w:hAnsi="微软雅黑" w:cs="微软雅黑" w:hint="eastAsia"/>
        </w:rPr>
        <w:t>请</w:t>
      </w:r>
      <w:r w:rsidRPr="00EE28E0">
        <w:rPr>
          <w:rFonts w:ascii="MS Mincho" w:eastAsia="MS Mincho" w:hAnsi="MS Mincho" w:cs="MS Mincho" w:hint="eastAsia"/>
        </w:rPr>
        <w:t>勿</w:t>
      </w:r>
      <w:r w:rsidRPr="00EE28E0">
        <w:rPr>
          <w:rFonts w:ascii="微软雅黑" w:eastAsia="微软雅黑" w:hAnsi="微软雅黑" w:cs="微软雅黑" w:hint="eastAsia"/>
        </w:rPr>
        <w:t>删</w:t>
      </w:r>
      <w:r w:rsidRPr="00EE28E0">
        <w:rPr>
          <w:rFonts w:ascii="MS Mincho" w:eastAsia="MS Mincho" w:hAnsi="MS Mincho" w:cs="MS Mincho" w:hint="eastAsia"/>
        </w:rPr>
        <w:t>除，</w:t>
      </w:r>
      <w:r w:rsidRPr="00EE28E0">
        <w:rPr>
          <w:rFonts w:ascii="微软雅黑" w:eastAsia="微软雅黑" w:hAnsi="微软雅黑" w:cs="微软雅黑" w:hint="eastAsia"/>
        </w:rPr>
        <w:t>请</w:t>
      </w:r>
      <w:r w:rsidRPr="00EE28E0">
        <w:rPr>
          <w:rFonts w:ascii="MS Mincho" w:eastAsia="MS Mincho" w:hAnsi="MS Mincho" w:cs="MS Mincho" w:hint="eastAsia"/>
        </w:rPr>
        <w:t>勿</w:t>
      </w:r>
      <w:r w:rsidRPr="00EE28E0">
        <w:rPr>
          <w:rFonts w:ascii="微软雅黑" w:eastAsia="微软雅黑" w:hAnsi="微软雅黑" w:cs="微软雅黑" w:hint="eastAsia"/>
        </w:rPr>
        <w:t>调</w:t>
      </w:r>
      <w:r w:rsidRPr="00EE28E0">
        <w:rPr>
          <w:rFonts w:ascii="MS Mincho" w:eastAsia="MS Mincho" w:hAnsi="MS Mincho" w:cs="MS Mincho" w:hint="eastAsia"/>
        </w:rPr>
        <w:t>整</w:t>
      </w:r>
      <w:r w:rsidRPr="00EE28E0">
        <w:rPr>
          <w:rFonts w:ascii="微软雅黑" w:eastAsia="微软雅黑" w:hAnsi="微软雅黑" w:cs="微软雅黑" w:hint="eastAsia"/>
        </w:rPr>
        <w:t>顺</w:t>
      </w:r>
      <w:r w:rsidRPr="00EE28E0">
        <w:rPr>
          <w:rFonts w:ascii="MS Mincho" w:eastAsia="MS Mincho" w:hAnsi="MS Mincho" w:cs="MS Mincho" w:hint="eastAsia"/>
        </w:rPr>
        <w:t>序，在后面添加冒号后填写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4B837C" w15:done="0"/>
  <w15:commentEx w15:paraId="5AE671E6" w15:done="0"/>
  <w15:commentEx w15:paraId="626296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FD3C57F" w16cex:dateUtc="2024-12-19T01:34:00Z"/>
  <w16cex:commentExtensible w16cex:durableId="2A600DC9" w16cex:dateUtc="2024-12-19T01:34:00Z"/>
  <w16cex:commentExtensible w16cex:durableId="3C215614" w16cex:dateUtc="2024-12-19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4B837C" w16cid:durableId="3FD3C57F"/>
  <w16cid:commentId w16cid:paraId="5AE671E6" w16cid:durableId="2A600DC9"/>
  <w16cid:commentId w16cid:paraId="62629666" w16cid:durableId="3C21561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xPQHIseD+SimHei">
    <w:altName w:val="微软雅黑"/>
    <w:charset w:val="00"/>
    <w:family w:val="auto"/>
    <w:pitch w:val="variable"/>
    <w:sig w:usb0="80000287" w:usb1="2ACF3C50" w:usb2="00000016" w:usb3="00000000" w:csb0="0004001F" w:csb1="00000000"/>
  </w:font>
  <w:font w:name="9n4wAoe0+TimesNewRomanPSMT">
    <w:altName w:val="微软雅黑"/>
    <w:charset w:val="00"/>
    <w:family w:val="auto"/>
    <w:pitch w:val="variable"/>
    <w:sig w:usb0="80000287" w:usb1="2ACF3C50" w:usb2="00000016" w:usb3="00000000" w:csb0="0004001F" w:csb1="00000000"/>
  </w:font>
  <w:font w:name="LlEL5NUK+TimesNewRomanPS">
    <w:altName w:val="微软雅黑"/>
    <w:charset w:val="00"/>
    <w:family w:val="auto"/>
    <w:pitch w:val="variable"/>
    <w:sig w:usb0="80000287" w:usb1="2ACF3C50" w:usb2="00000016" w:usb3="00000000" w:csb0="0004001F" w:csb1="00000000"/>
  </w:font>
  <w:font w:name="Mdkdmhle+SimSun">
    <w:altName w:val="微软雅黑"/>
    <w:charset w:val="00"/>
    <w:family w:val="auto"/>
    <w:pitch w:val="variable"/>
    <w:sig w:usb0="80000287" w:usb1="2ACF3C50" w:usb2="00000016" w:usb3="00000000" w:csb0="0004001F" w:csb1="00000000"/>
  </w:font>
  <w:font w:name="Y2kIRTz1+FangSong">
    <w:altName w:val="微软雅黑"/>
    <w:charset w:val="00"/>
    <w:family w:val="auto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3565963">
    <w:abstractNumId w:val="8"/>
  </w:num>
  <w:num w:numId="2" w16cid:durableId="575751846">
    <w:abstractNumId w:val="6"/>
  </w:num>
  <w:num w:numId="3" w16cid:durableId="1671254541">
    <w:abstractNumId w:val="5"/>
  </w:num>
  <w:num w:numId="4" w16cid:durableId="21788791">
    <w:abstractNumId w:val="4"/>
  </w:num>
  <w:num w:numId="5" w16cid:durableId="1859464219">
    <w:abstractNumId w:val="7"/>
  </w:num>
  <w:num w:numId="6" w16cid:durableId="1479961229">
    <w:abstractNumId w:val="3"/>
  </w:num>
  <w:num w:numId="7" w16cid:durableId="1367825833">
    <w:abstractNumId w:val="2"/>
  </w:num>
  <w:num w:numId="8" w16cid:durableId="1516000642">
    <w:abstractNumId w:val="1"/>
  </w:num>
  <w:num w:numId="9" w16cid:durableId="20088228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科学研究院">
    <w15:presenceInfo w15:providerId="Windows Live" w15:userId="dbef6b0a64891b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294"/>
    <w:rsid w:val="0006063C"/>
    <w:rsid w:val="00133D63"/>
    <w:rsid w:val="0015074B"/>
    <w:rsid w:val="0029639D"/>
    <w:rsid w:val="00326F90"/>
    <w:rsid w:val="00385841"/>
    <w:rsid w:val="00445E61"/>
    <w:rsid w:val="0052072E"/>
    <w:rsid w:val="007A609B"/>
    <w:rsid w:val="008F2F61"/>
    <w:rsid w:val="00A665E6"/>
    <w:rsid w:val="00AA1D8D"/>
    <w:rsid w:val="00B47730"/>
    <w:rsid w:val="00CB0664"/>
    <w:rsid w:val="00E81C3B"/>
    <w:rsid w:val="00EE28E0"/>
    <w:rsid w:val="00F237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8C2125"/>
  <w14:defaultImageDpi w14:val="300"/>
  <w15:docId w15:val="{CA2F44C2-6A7E-40A8-B6C0-AB0F5A45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5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133D63"/>
    <w:rPr>
      <w:rFonts w:ascii="仿宋" w:eastAsia="仿宋" w:hAnsi="仿宋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133D63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4">
    <w:name w:val="annotation reference"/>
    <w:basedOn w:val="a0"/>
    <w:uiPriority w:val="99"/>
    <w:semiHidden/>
    <w:unhideWhenUsed/>
    <w:rsid w:val="00EE28E0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unhideWhenUsed/>
    <w:rsid w:val="00EE28E0"/>
    <w:pPr>
      <w:jc w:val="left"/>
    </w:pPr>
  </w:style>
  <w:style w:type="character" w:customStyle="1" w:styleId="a6">
    <w:name w:val="批注文字 字符"/>
    <w:basedOn w:val="a0"/>
    <w:link w:val="a5"/>
    <w:uiPriority w:val="99"/>
    <w:semiHidden/>
    <w:rsid w:val="00EE28E0"/>
  </w:style>
  <w:style w:type="paragraph" w:styleId="a7">
    <w:name w:val="annotation subject"/>
    <w:basedOn w:val="a5"/>
    <w:next w:val="a5"/>
    <w:link w:val="a8"/>
    <w:uiPriority w:val="99"/>
    <w:semiHidden/>
    <w:unhideWhenUsed/>
    <w:rsid w:val="00EE28E0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EE2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9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2B03E3-3438-4CE8-B85D-E49A4D082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科学研究院</cp:lastModifiedBy>
  <cp:revision>9</cp:revision>
  <dcterms:created xsi:type="dcterms:W3CDTF">2013-12-23T23:15:00Z</dcterms:created>
  <dcterms:modified xsi:type="dcterms:W3CDTF">2024-12-19T01:35:00Z</dcterms:modified>
  <cp:category/>
</cp:coreProperties>
</file>